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3" w:type="dxa"/>
        <w:tblLook w:val="0000"/>
      </w:tblPr>
      <w:tblGrid>
        <w:gridCol w:w="3794"/>
        <w:gridCol w:w="6229"/>
      </w:tblGrid>
      <w:tr w:rsidR="008E3DFF" w:rsidRPr="008E3DFF" w:rsidTr="008E3DFF">
        <w:trPr>
          <w:trHeight w:val="728"/>
        </w:trPr>
        <w:tc>
          <w:tcPr>
            <w:tcW w:w="3794" w:type="dxa"/>
          </w:tcPr>
          <w:p w:rsidR="008E3DFF" w:rsidRPr="008E3DFF" w:rsidRDefault="00FA4B86" w:rsidP="00AE10D9">
            <w:pPr>
              <w:jc w:val="center"/>
              <w:rPr>
                <w:rFonts w:ascii="Times New Roman" w:hAnsi="Times New Roman"/>
                <w:bCs/>
                <w:sz w:val="26"/>
                <w:szCs w:val="26"/>
              </w:rPr>
            </w:pPr>
            <w:r>
              <w:br w:type="page"/>
            </w:r>
            <w:r w:rsidR="008E3DFF" w:rsidRPr="008E3DFF">
              <w:rPr>
                <w:rFonts w:ascii="Times New Roman" w:hAnsi="Times New Roman"/>
                <w:bCs/>
                <w:sz w:val="26"/>
                <w:szCs w:val="26"/>
              </w:rPr>
              <w:t>UBND TỈNH  QUẢNG BÌNH</w:t>
            </w:r>
          </w:p>
          <w:p w:rsidR="008E3DFF" w:rsidRPr="008E3DFF" w:rsidRDefault="003F35A6" w:rsidP="00AE10D9">
            <w:pPr>
              <w:keepNext/>
              <w:spacing w:after="60"/>
              <w:jc w:val="center"/>
              <w:outlineLvl w:val="1"/>
              <w:rPr>
                <w:rFonts w:ascii="Times New Roman" w:hAnsi="Times New Roman"/>
                <w:spacing w:val="-6"/>
                <w:sz w:val="28"/>
                <w:szCs w:val="28"/>
              </w:rPr>
            </w:pPr>
            <w:r w:rsidRPr="003F35A6">
              <w:rPr>
                <w:rFonts w:ascii="Arial" w:hAnsi="Arial" w:cs="Arial"/>
                <w:b/>
                <w:bCs/>
                <w:i/>
                <w:iCs/>
                <w:noProof/>
                <w:spacing w:val="-6"/>
                <w:sz w:val="26"/>
                <w:szCs w:val="26"/>
              </w:rPr>
              <w:pict>
                <v:line id="_x0000_s1028" style="position:absolute;left:0;text-align:left;z-index:251664384" from="38.45pt,17.1pt" to="142pt,17.1pt"/>
              </w:pict>
            </w:r>
            <w:r w:rsidR="008E3DFF" w:rsidRPr="008E3DFF">
              <w:rPr>
                <w:rFonts w:ascii="Times New Roman" w:hAnsi="Times New Roman"/>
                <w:b/>
                <w:bCs/>
                <w:spacing w:val="-6"/>
                <w:sz w:val="26"/>
                <w:szCs w:val="26"/>
              </w:rPr>
              <w:t>BAN QUẢN LÝ KHU KINH TẾ</w:t>
            </w:r>
          </w:p>
        </w:tc>
        <w:tc>
          <w:tcPr>
            <w:tcW w:w="6229" w:type="dxa"/>
          </w:tcPr>
          <w:p w:rsidR="008E3DFF" w:rsidRPr="008E3DFF" w:rsidRDefault="008E3DFF" w:rsidP="008E3DFF">
            <w:pPr>
              <w:keepNext/>
              <w:jc w:val="center"/>
              <w:outlineLvl w:val="0"/>
              <w:rPr>
                <w:rFonts w:ascii="Times New Roman" w:hAnsi="Times New Roman"/>
                <w:b/>
                <w:bCs/>
                <w:sz w:val="26"/>
                <w:szCs w:val="26"/>
              </w:rPr>
            </w:pPr>
            <w:r w:rsidRPr="008E3DFF">
              <w:rPr>
                <w:rFonts w:ascii="Times New Roman" w:hAnsi="Times New Roman"/>
                <w:b/>
                <w:bCs/>
                <w:sz w:val="26"/>
                <w:szCs w:val="26"/>
              </w:rPr>
              <w:t>CỘNG HÒA XÃ HỘI CHỦ NGHĨA VIỆT NAM</w:t>
            </w:r>
          </w:p>
          <w:p w:rsidR="008E3DFF" w:rsidRPr="008E3DFF" w:rsidRDefault="008E3DFF" w:rsidP="008E3DFF">
            <w:pPr>
              <w:keepNext/>
              <w:jc w:val="center"/>
              <w:outlineLvl w:val="0"/>
              <w:rPr>
                <w:rFonts w:ascii="Times New Roman" w:hAnsi="Times New Roman"/>
                <w:b/>
                <w:bCs/>
                <w:spacing w:val="-12"/>
                <w:sz w:val="28"/>
                <w:szCs w:val="28"/>
              </w:rPr>
            </w:pPr>
            <w:r w:rsidRPr="008E3DFF">
              <w:rPr>
                <w:rFonts w:ascii="Times New Roman" w:hAnsi="Times New Roman"/>
                <w:b/>
                <w:bCs/>
                <w:sz w:val="28"/>
                <w:szCs w:val="28"/>
              </w:rPr>
              <w:t>Độc lập - Tự do - Hạnh phúc</w:t>
            </w:r>
          </w:p>
          <w:p w:rsidR="008E3DFF" w:rsidRPr="008E3DFF" w:rsidRDefault="003F35A6" w:rsidP="00AE10D9">
            <w:pPr>
              <w:jc w:val="center"/>
              <w:rPr>
                <w:rFonts w:ascii="Times New Roman" w:hAnsi="Times New Roman"/>
                <w:sz w:val="28"/>
                <w:szCs w:val="28"/>
              </w:rPr>
            </w:pPr>
            <w:r w:rsidRPr="003F35A6">
              <w:rPr>
                <w:rFonts w:ascii="Times New Roman" w:hAnsi="Times New Roman"/>
                <w:noProof/>
                <w:sz w:val="28"/>
                <w:szCs w:val="28"/>
              </w:rPr>
              <w:pict>
                <v:line id="_x0000_s1029" style="position:absolute;left:0;text-align:left;z-index:251665408" from="64.25pt,1.45pt" to="234.45pt,1.45pt"/>
              </w:pict>
            </w:r>
          </w:p>
        </w:tc>
      </w:tr>
    </w:tbl>
    <w:p w:rsidR="008E3DFF" w:rsidRPr="00F5583A" w:rsidRDefault="008E3DFF" w:rsidP="008E3DFF">
      <w:pPr>
        <w:spacing w:before="120" w:after="120"/>
        <w:jc w:val="center"/>
        <w:rPr>
          <w:rFonts w:ascii="Times New Roman" w:hAnsi="Times New Roman"/>
          <w:b/>
          <w:bCs/>
          <w:sz w:val="2"/>
          <w:szCs w:val="2"/>
        </w:rPr>
      </w:pPr>
    </w:p>
    <w:p w:rsidR="008E3DFF" w:rsidRPr="00F5583A" w:rsidRDefault="008E3DFF" w:rsidP="008E3DFF">
      <w:pPr>
        <w:spacing w:before="120" w:after="120"/>
        <w:jc w:val="center"/>
        <w:rPr>
          <w:rFonts w:ascii="Times New Roman" w:hAnsi="Times New Roman"/>
          <w:b/>
          <w:bCs/>
          <w:sz w:val="2"/>
          <w:szCs w:val="2"/>
        </w:rPr>
      </w:pPr>
    </w:p>
    <w:p w:rsidR="00ED7C17" w:rsidRPr="007D02D1" w:rsidRDefault="001C20AF" w:rsidP="00ED7C17">
      <w:pPr>
        <w:jc w:val="center"/>
        <w:rPr>
          <w:rFonts w:ascii="Times New Roman" w:hAnsi="Times New Roman" w:cs="Times New Roman"/>
          <w:b/>
          <w:bCs/>
          <w:sz w:val="32"/>
          <w:szCs w:val="32"/>
          <w:lang w:val="en-US"/>
        </w:rPr>
      </w:pPr>
      <w:r w:rsidRPr="007D02D1">
        <w:rPr>
          <w:rFonts w:ascii="Times New Roman" w:hAnsi="Times New Roman" w:cs="Times New Roman"/>
          <w:b/>
          <w:bCs/>
          <w:sz w:val="32"/>
          <w:szCs w:val="32"/>
          <w:lang w:val="en-US"/>
        </w:rPr>
        <w:t>QUY CHẾ</w:t>
      </w:r>
    </w:p>
    <w:p w:rsidR="001C20AF" w:rsidRPr="007D02D1" w:rsidRDefault="001C20AF" w:rsidP="00ED7C17">
      <w:pPr>
        <w:jc w:val="center"/>
        <w:rPr>
          <w:rFonts w:ascii="Times New Roman" w:hAnsi="Times New Roman" w:cs="Times New Roman"/>
          <w:b/>
          <w:bCs/>
          <w:sz w:val="32"/>
          <w:szCs w:val="32"/>
          <w:lang w:val="en-US"/>
        </w:rPr>
      </w:pPr>
      <w:r w:rsidRPr="007D02D1">
        <w:rPr>
          <w:rFonts w:ascii="Times New Roman" w:hAnsi="Times New Roman" w:cs="Times New Roman"/>
          <w:b/>
          <w:bCs/>
          <w:sz w:val="32"/>
          <w:szCs w:val="32"/>
          <w:lang w:val="en-US"/>
        </w:rPr>
        <w:t>THI TUYỂN THIẾT KẾ KIẾN TRÚC</w:t>
      </w:r>
    </w:p>
    <w:p w:rsidR="00ED7C17" w:rsidRDefault="008E3DFF" w:rsidP="00ED7C17">
      <w:pPr>
        <w:spacing w:before="120"/>
        <w:jc w:val="center"/>
        <w:rPr>
          <w:rFonts w:ascii="Times New Roman" w:hAnsi="Times New Roman" w:cs="Times New Roman"/>
          <w:b/>
          <w:bCs/>
          <w:sz w:val="28"/>
          <w:szCs w:val="28"/>
          <w:lang w:val="en-US"/>
        </w:rPr>
      </w:pPr>
      <w:r w:rsidRPr="008E3DFF">
        <w:rPr>
          <w:rFonts w:ascii="Times New Roman" w:hAnsi="Times New Roman" w:cs="Times New Roman"/>
          <w:b/>
          <w:bCs/>
          <w:sz w:val="28"/>
          <w:szCs w:val="28"/>
        </w:rPr>
        <w:t xml:space="preserve"> </w:t>
      </w:r>
      <w:r w:rsidR="00ED7C17">
        <w:rPr>
          <w:rFonts w:ascii="Times New Roman" w:hAnsi="Times New Roman" w:cs="Times New Roman"/>
          <w:b/>
          <w:bCs/>
          <w:sz w:val="28"/>
          <w:szCs w:val="28"/>
          <w:lang w:val="en-US"/>
        </w:rPr>
        <w:t xml:space="preserve">HẠNG MỤC </w:t>
      </w:r>
      <w:r w:rsidR="00ED7C17">
        <w:rPr>
          <w:rFonts w:ascii="Times New Roman" w:hAnsi="Times New Roman" w:cs="Times New Roman"/>
          <w:b/>
          <w:bCs/>
          <w:sz w:val="28"/>
          <w:szCs w:val="28"/>
        </w:rPr>
        <w:t>CÔNG TRÌNH</w:t>
      </w:r>
      <w:r w:rsidR="00ED7C17">
        <w:rPr>
          <w:rFonts w:ascii="Times New Roman" w:hAnsi="Times New Roman" w:cs="Times New Roman"/>
          <w:b/>
          <w:bCs/>
          <w:sz w:val="28"/>
          <w:szCs w:val="28"/>
          <w:lang w:val="en-US"/>
        </w:rPr>
        <w:t xml:space="preserve">: QUỐC MÔN </w:t>
      </w:r>
    </w:p>
    <w:p w:rsidR="00ED7C17" w:rsidRDefault="00ED7C17" w:rsidP="00ED7C1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DỰ</w:t>
      </w:r>
      <w:r w:rsidR="008E3DFF" w:rsidRPr="008E3DFF">
        <w:rPr>
          <w:rFonts w:ascii="Times New Roman" w:hAnsi="Times New Roman" w:cs="Times New Roman"/>
          <w:b/>
          <w:bCs/>
          <w:sz w:val="28"/>
          <w:szCs w:val="28"/>
        </w:rPr>
        <w:t xml:space="preserve"> </w:t>
      </w:r>
      <w:r>
        <w:rPr>
          <w:rFonts w:ascii="Times New Roman" w:hAnsi="Times New Roman" w:cs="Times New Roman"/>
          <w:b/>
          <w:bCs/>
          <w:sz w:val="28"/>
          <w:szCs w:val="28"/>
          <w:lang w:val="en-US"/>
        </w:rPr>
        <w:t xml:space="preserve">ÁN: </w:t>
      </w:r>
      <w:r w:rsidR="008E3DFF" w:rsidRPr="008E3DFF">
        <w:rPr>
          <w:rFonts w:ascii="Times New Roman" w:hAnsi="Times New Roman" w:cs="Times New Roman"/>
          <w:b/>
          <w:bCs/>
          <w:sz w:val="28"/>
          <w:szCs w:val="28"/>
        </w:rPr>
        <w:t xml:space="preserve">NHÀ </w:t>
      </w:r>
      <w:r>
        <w:rPr>
          <w:rFonts w:ascii="Times New Roman" w:hAnsi="Times New Roman" w:cs="Times New Roman"/>
          <w:b/>
          <w:bCs/>
          <w:sz w:val="28"/>
          <w:szCs w:val="28"/>
          <w:lang w:val="en-US"/>
        </w:rPr>
        <w:t xml:space="preserve">LIÊN NGÀNH VÀ QUỐC MÔN KHU KINH TẾ </w:t>
      </w:r>
    </w:p>
    <w:p w:rsidR="008E3DFF" w:rsidRPr="00ED7C17" w:rsidRDefault="00ED7C17" w:rsidP="00ED7C1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CỬA KHẨU QUỐC TẾ CHA LO</w:t>
      </w:r>
    </w:p>
    <w:p w:rsidR="008E3DFF" w:rsidRPr="001F562B" w:rsidRDefault="003F35A6" w:rsidP="001F562B">
      <w:pPr>
        <w:spacing w:before="120" w:after="120"/>
        <w:jc w:val="center"/>
        <w:rPr>
          <w:rFonts w:ascii="Times New Roman" w:hAnsi="Times New Roman" w:cs="Times New Roman"/>
          <w:bCs/>
          <w:sz w:val="28"/>
          <w:szCs w:val="28"/>
          <w:lang w:val="en-US"/>
        </w:rPr>
      </w:pPr>
      <w:r>
        <w:rPr>
          <w:rFonts w:ascii="Times New Roman" w:hAnsi="Times New Roman" w:cs="Times New Roman"/>
          <w:bCs/>
          <w:noProof/>
          <w:sz w:val="28"/>
          <w:szCs w:val="28"/>
          <w:lang w:val="en-US" w:eastAsia="en-US"/>
        </w:rPr>
        <w:pict>
          <v:shapetype id="_x0000_t32" coordsize="21600,21600" o:spt="32" o:oned="t" path="m,l21600,21600e" filled="f">
            <v:path arrowok="t" fillok="f" o:connecttype="none"/>
            <o:lock v:ext="edit" shapetype="t"/>
          </v:shapetype>
          <v:shape id="_x0000_s1030" type="#_x0000_t32" style="position:absolute;left:0;text-align:left;margin-left:163.95pt;margin-top:1.85pt;width:140.25pt;height:.05pt;z-index:251666432" o:connectortype="straight"/>
        </w:pict>
      </w:r>
      <w:r w:rsidR="001F562B" w:rsidRPr="001F562B">
        <w:rPr>
          <w:rFonts w:ascii="Times New Roman" w:hAnsi="Times New Roman" w:cs="Times New Roman"/>
          <w:bCs/>
          <w:sz w:val="28"/>
          <w:szCs w:val="28"/>
          <w:lang w:val="en-US"/>
        </w:rPr>
        <w:t>(Ban hành kèm theo Quyết định số 1235/QĐ-KKT ngày 22/8/2016 của Ban Quản lý Khu kinh tế Quảng Bình)</w:t>
      </w:r>
    </w:p>
    <w:p w:rsidR="00774DD7" w:rsidRPr="00774DD7" w:rsidRDefault="00774DD7" w:rsidP="00192117">
      <w:pPr>
        <w:spacing w:before="60"/>
        <w:ind w:firstLine="539"/>
        <w:jc w:val="both"/>
        <w:rPr>
          <w:rFonts w:ascii="Times New Roman" w:hAnsi="Times New Roman" w:cs="Times New Roman"/>
          <w:b/>
          <w:bCs/>
          <w:sz w:val="28"/>
          <w:szCs w:val="28"/>
          <w:lang w:val="en-US"/>
        </w:rPr>
      </w:pPr>
      <w:r w:rsidRPr="00774DD7">
        <w:rPr>
          <w:rFonts w:ascii="Times New Roman" w:hAnsi="Times New Roman" w:cs="Times New Roman"/>
          <w:b/>
          <w:bCs/>
          <w:sz w:val="28"/>
          <w:szCs w:val="28"/>
          <w:lang w:val="en-US"/>
        </w:rPr>
        <w:t>I. GIỚI THIỆU CHUNG:</w:t>
      </w:r>
    </w:p>
    <w:p w:rsidR="00774DD7" w:rsidRPr="00774DD7" w:rsidRDefault="00774DD7" w:rsidP="00192117">
      <w:pPr>
        <w:spacing w:before="60"/>
        <w:ind w:firstLine="539"/>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1.</w:t>
      </w:r>
      <w:r w:rsidRPr="00774DD7">
        <w:rPr>
          <w:rFonts w:ascii="Times New Roman" w:hAnsi="Times New Roman" w:cs="Times New Roman"/>
          <w:b/>
          <w:bCs/>
          <w:sz w:val="28"/>
          <w:szCs w:val="28"/>
          <w:lang w:val="en-US"/>
        </w:rPr>
        <w:t>1. Cơ sở pháp lý của cuộc thi:</w:t>
      </w:r>
    </w:p>
    <w:p w:rsidR="006660F2" w:rsidRPr="00E3367B" w:rsidRDefault="001C20AF" w:rsidP="00192117">
      <w:pPr>
        <w:spacing w:before="60"/>
        <w:ind w:firstLine="539"/>
        <w:jc w:val="both"/>
        <w:rPr>
          <w:rFonts w:ascii="Times New Roman" w:hAnsi="Times New Roman" w:cs="Times New Roman"/>
          <w:sz w:val="28"/>
          <w:szCs w:val="28"/>
          <w:lang w:val="de-DE"/>
        </w:rPr>
      </w:pPr>
      <w:r w:rsidRPr="001C20AF">
        <w:rPr>
          <w:rFonts w:ascii="Times New Roman" w:hAnsi="Times New Roman" w:cs="Times New Roman"/>
          <w:bCs/>
          <w:sz w:val="28"/>
          <w:szCs w:val="28"/>
        </w:rPr>
        <w:t xml:space="preserve">- </w:t>
      </w:r>
      <w:r w:rsidR="006660F2">
        <w:rPr>
          <w:rFonts w:ascii="Times New Roman" w:hAnsi="Times New Roman" w:cs="Times New Roman"/>
          <w:sz w:val="28"/>
          <w:szCs w:val="28"/>
          <w:lang w:val="de-DE"/>
        </w:rPr>
        <w:t>Căn cứ</w:t>
      </w:r>
      <w:r w:rsidR="006660F2" w:rsidRPr="00E3367B">
        <w:rPr>
          <w:rFonts w:ascii="Times New Roman" w:hAnsi="Times New Roman" w:cs="Times New Roman"/>
          <w:sz w:val="28"/>
          <w:szCs w:val="28"/>
          <w:lang w:val="de-DE"/>
        </w:rPr>
        <w:t xml:space="preserve"> Luật Xây dựng số 50/2014/QH13 ngày 18/6/2014;</w:t>
      </w:r>
    </w:p>
    <w:p w:rsidR="006660F2" w:rsidRPr="00E3367B" w:rsidRDefault="006660F2" w:rsidP="00192117">
      <w:pPr>
        <w:spacing w:before="60"/>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xml:space="preserve">- </w:t>
      </w:r>
      <w:r>
        <w:rPr>
          <w:rFonts w:ascii="Times New Roman" w:hAnsi="Times New Roman" w:cs="Times New Roman"/>
          <w:sz w:val="28"/>
          <w:szCs w:val="28"/>
          <w:lang w:val="de-DE"/>
        </w:rPr>
        <w:t>Căn cứ</w:t>
      </w:r>
      <w:r w:rsidRPr="00E3367B">
        <w:rPr>
          <w:rFonts w:ascii="Times New Roman" w:hAnsi="Times New Roman" w:cs="Times New Roman"/>
          <w:sz w:val="28"/>
          <w:szCs w:val="28"/>
          <w:lang w:val="de-DE"/>
        </w:rPr>
        <w:t xml:space="preserve"> Nghị định số 59/2015/NĐ-CP ngày 18/6/2015 của Chính phủ về quản lý dự án đầu tư xây dựng;</w:t>
      </w:r>
    </w:p>
    <w:p w:rsidR="006660F2" w:rsidRPr="00E3367B" w:rsidRDefault="006660F2" w:rsidP="00192117">
      <w:pPr>
        <w:spacing w:before="60"/>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xml:space="preserve">- </w:t>
      </w:r>
      <w:r>
        <w:rPr>
          <w:rFonts w:ascii="Times New Roman" w:hAnsi="Times New Roman" w:cs="Times New Roman"/>
          <w:sz w:val="28"/>
          <w:szCs w:val="28"/>
          <w:lang w:val="de-DE"/>
        </w:rPr>
        <w:t>Căn cứ</w:t>
      </w:r>
      <w:r w:rsidRPr="00E3367B">
        <w:rPr>
          <w:rFonts w:ascii="Times New Roman" w:hAnsi="Times New Roman" w:cs="Times New Roman"/>
          <w:sz w:val="28"/>
          <w:szCs w:val="28"/>
          <w:lang w:val="de-DE"/>
        </w:rPr>
        <w:t xml:space="preserve"> Thông tư số 13/2016/TT-BXD ngày 29/6/2016 của Bộ Xây dựng quy định chi tiết về thi tuyển, tuyển chọn phương án thiết kế kiến trúc công trình xây dựng;</w:t>
      </w:r>
    </w:p>
    <w:p w:rsidR="006660F2" w:rsidRPr="00E3367B" w:rsidRDefault="006660F2" w:rsidP="00192117">
      <w:pPr>
        <w:spacing w:before="60"/>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xml:space="preserve">- </w:t>
      </w:r>
      <w:r>
        <w:rPr>
          <w:rFonts w:ascii="Times New Roman" w:hAnsi="Times New Roman" w:cs="Times New Roman"/>
          <w:sz w:val="28"/>
          <w:szCs w:val="28"/>
          <w:lang w:val="de-DE"/>
        </w:rPr>
        <w:t>Căn cứ</w:t>
      </w:r>
      <w:r w:rsidRPr="00E3367B">
        <w:rPr>
          <w:rFonts w:ascii="Times New Roman" w:hAnsi="Times New Roman" w:cs="Times New Roman"/>
          <w:sz w:val="28"/>
          <w:szCs w:val="28"/>
          <w:lang w:val="de-DE"/>
        </w:rPr>
        <w:t xml:space="preserve"> Quyết định số 1515/QĐ-UBND ngày 01/7/2013 của UBND tỉnh Quảng Bình về việc phê duyệt điều chỉnh Dự án đầu tư xây dựng công trình Nhà liên ngành và Quốc môn Khu kinh tế cửa khẩu Quốc tế Cha Lo;</w:t>
      </w:r>
    </w:p>
    <w:p w:rsidR="006660F2" w:rsidRPr="00E3367B" w:rsidRDefault="006660F2" w:rsidP="00192117">
      <w:pPr>
        <w:spacing w:before="60"/>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xml:space="preserve">- </w:t>
      </w:r>
      <w:r>
        <w:rPr>
          <w:rFonts w:ascii="Times New Roman" w:hAnsi="Times New Roman" w:cs="Times New Roman"/>
          <w:sz w:val="28"/>
          <w:szCs w:val="28"/>
          <w:lang w:val="de-DE"/>
        </w:rPr>
        <w:t>Căn cứ</w:t>
      </w:r>
      <w:r w:rsidRPr="00E3367B">
        <w:rPr>
          <w:rFonts w:ascii="Times New Roman" w:hAnsi="Times New Roman" w:cs="Times New Roman"/>
          <w:sz w:val="28"/>
          <w:szCs w:val="28"/>
          <w:lang w:val="de-DE"/>
        </w:rPr>
        <w:t xml:space="preserve"> Quyết định số 3948/QĐ-UBND ngày 31/12/2015 của UBND tỉnh Quảng Bình về việc giao chi tiết kế hoạch vốn đầu tư phát triển nguồn ngân sách Trung ương hỗ trợ và vốn nước ngoài (ODA) năm 2016;</w:t>
      </w:r>
    </w:p>
    <w:p w:rsidR="006660F2" w:rsidRPr="00E3367B" w:rsidRDefault="006660F2" w:rsidP="00192117">
      <w:pPr>
        <w:spacing w:before="60"/>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xml:space="preserve">- </w:t>
      </w:r>
      <w:r>
        <w:rPr>
          <w:rFonts w:ascii="Times New Roman" w:hAnsi="Times New Roman" w:cs="Times New Roman"/>
          <w:sz w:val="28"/>
          <w:szCs w:val="28"/>
          <w:lang w:val="de-DE"/>
        </w:rPr>
        <w:t>Căn cứ</w:t>
      </w:r>
      <w:r w:rsidRPr="00E3367B">
        <w:rPr>
          <w:rFonts w:ascii="Times New Roman" w:hAnsi="Times New Roman" w:cs="Times New Roman"/>
          <w:sz w:val="28"/>
          <w:szCs w:val="28"/>
          <w:lang w:val="de-DE"/>
        </w:rPr>
        <w:t xml:space="preserve"> Văn bản số 1502/VPUBND-XDCB ngày 28/7/2016 của Văn phòng UBND tỉnh Quảng Bình về việc điều chỉnh phương án kiến trúc Quốc môn thuộc Dự án Nhà liên ngành và Quốc môn Khu kinh tế cửa khẩu Quốc tế Cha Lo;</w:t>
      </w:r>
    </w:p>
    <w:p w:rsidR="004E2DFC" w:rsidRPr="00801ED2" w:rsidRDefault="006660F2" w:rsidP="004E2DFC">
      <w:pPr>
        <w:spacing w:before="60"/>
        <w:ind w:firstLine="539"/>
        <w:jc w:val="both"/>
        <w:rPr>
          <w:rFonts w:ascii="Times New Roman" w:hAnsi="Times New Roman" w:cs="Times New Roman"/>
          <w:color w:val="auto"/>
          <w:sz w:val="28"/>
          <w:szCs w:val="28"/>
        </w:rPr>
      </w:pPr>
      <w:r w:rsidRPr="00D77128">
        <w:rPr>
          <w:rFonts w:ascii="Times New Roman" w:hAnsi="Times New Roman" w:cs="Times New Roman"/>
          <w:color w:val="FF0000"/>
          <w:sz w:val="28"/>
          <w:szCs w:val="28"/>
        </w:rPr>
        <w:t xml:space="preserve">- </w:t>
      </w:r>
      <w:r w:rsidR="004E2DFC" w:rsidRPr="00801ED2">
        <w:rPr>
          <w:rFonts w:ascii="Times New Roman" w:hAnsi="Times New Roman" w:cs="Times New Roman"/>
          <w:color w:val="auto"/>
          <w:sz w:val="28"/>
          <w:szCs w:val="28"/>
          <w:lang w:val="de-DE"/>
        </w:rPr>
        <w:t>Căn cứ Quyết định số 2516/QĐ-UBND ngày 19/8/2016 của UBND tỉnh Quảng Bình về việc phê duyệt Kế hoạch và kinh phí tổ chức thi tuyển kiến trúc hạng mục công trình Quốc môn thuộc dự án Nhà liên ngành và Quốc môn Khu kinh tế cửa khẩu Quốc tế Cha Lo;</w:t>
      </w:r>
    </w:p>
    <w:p w:rsidR="001C20AF" w:rsidRDefault="001C20AF" w:rsidP="00192117">
      <w:pPr>
        <w:spacing w:before="60"/>
        <w:ind w:firstLine="539"/>
        <w:jc w:val="both"/>
        <w:rPr>
          <w:rFonts w:ascii="Times New Roman" w:hAnsi="Times New Roman" w:cs="Times New Roman"/>
          <w:sz w:val="28"/>
          <w:szCs w:val="28"/>
          <w:lang w:val="de-DE"/>
        </w:rPr>
      </w:pPr>
      <w:r w:rsidRPr="001C20AF">
        <w:rPr>
          <w:rFonts w:ascii="Times New Roman" w:hAnsi="Times New Roman" w:cs="Times New Roman"/>
          <w:sz w:val="28"/>
          <w:szCs w:val="28"/>
          <w:lang w:val="de-DE"/>
        </w:rPr>
        <w:t>- Căn cứ Quyết định số</w:t>
      </w:r>
      <w:r w:rsidR="00E80F19">
        <w:rPr>
          <w:rFonts w:ascii="Times New Roman" w:hAnsi="Times New Roman" w:cs="Times New Roman"/>
          <w:sz w:val="28"/>
          <w:szCs w:val="28"/>
          <w:lang w:val="de-DE"/>
        </w:rPr>
        <w:t>1234</w:t>
      </w:r>
      <w:r w:rsidRPr="001C20AF">
        <w:rPr>
          <w:rFonts w:ascii="Times New Roman" w:hAnsi="Times New Roman" w:cs="Times New Roman"/>
          <w:sz w:val="28"/>
          <w:szCs w:val="28"/>
          <w:lang w:val="de-DE"/>
        </w:rPr>
        <w:t xml:space="preserve">/QĐ-KKT ngày </w:t>
      </w:r>
      <w:r w:rsidR="00E80F19">
        <w:rPr>
          <w:rFonts w:ascii="Times New Roman" w:hAnsi="Times New Roman" w:cs="Times New Roman"/>
          <w:sz w:val="28"/>
          <w:szCs w:val="28"/>
          <w:lang w:val="de-DE"/>
        </w:rPr>
        <w:t>22/8</w:t>
      </w:r>
      <w:r w:rsidRPr="001C20AF">
        <w:rPr>
          <w:rFonts w:ascii="Times New Roman" w:hAnsi="Times New Roman" w:cs="Times New Roman"/>
          <w:sz w:val="28"/>
          <w:szCs w:val="28"/>
          <w:lang w:val="de-DE"/>
        </w:rPr>
        <w:t>/201</w:t>
      </w:r>
      <w:r w:rsidR="006660F2">
        <w:rPr>
          <w:rFonts w:ascii="Times New Roman" w:hAnsi="Times New Roman" w:cs="Times New Roman"/>
          <w:sz w:val="28"/>
          <w:szCs w:val="28"/>
          <w:lang w:val="de-DE"/>
        </w:rPr>
        <w:t>6</w:t>
      </w:r>
      <w:r w:rsidRPr="001C20AF">
        <w:rPr>
          <w:rFonts w:ascii="Times New Roman" w:hAnsi="Times New Roman" w:cs="Times New Roman"/>
          <w:sz w:val="28"/>
          <w:szCs w:val="28"/>
          <w:lang w:val="de-DE"/>
        </w:rPr>
        <w:t xml:space="preserve"> của Ban Quản lý KKT Quảng Bình v</w:t>
      </w:r>
      <w:r w:rsidRPr="001C20AF">
        <w:rPr>
          <w:rFonts w:ascii="Times New Roman" w:hAnsi="Times New Roman" w:cs="Times New Roman"/>
          <w:sz w:val="28"/>
          <w:szCs w:val="28"/>
        </w:rPr>
        <w:t xml:space="preserve">ề việc phê duyệt </w:t>
      </w:r>
      <w:r w:rsidR="006660F2">
        <w:rPr>
          <w:rFonts w:ascii="Times New Roman" w:hAnsi="Times New Roman" w:cs="Times New Roman"/>
          <w:sz w:val="28"/>
          <w:szCs w:val="28"/>
          <w:lang w:val="en-US"/>
        </w:rPr>
        <w:t>Nhiệm vụ</w:t>
      </w:r>
      <w:r w:rsidRPr="001C20AF">
        <w:rPr>
          <w:rFonts w:ascii="Times New Roman" w:hAnsi="Times New Roman" w:cs="Times New Roman"/>
          <w:sz w:val="28"/>
          <w:szCs w:val="28"/>
        </w:rPr>
        <w:t xml:space="preserve"> thiết kế kiến trúc</w:t>
      </w:r>
      <w:r w:rsidR="006660F2">
        <w:rPr>
          <w:rFonts w:ascii="Times New Roman" w:hAnsi="Times New Roman" w:cs="Times New Roman"/>
          <w:sz w:val="28"/>
          <w:szCs w:val="28"/>
          <w:lang w:val="en-US"/>
        </w:rPr>
        <w:t xml:space="preserve"> hạng mục</w:t>
      </w:r>
      <w:r w:rsidR="006660F2">
        <w:rPr>
          <w:rFonts w:ascii="Times New Roman" w:hAnsi="Times New Roman" w:cs="Times New Roman"/>
          <w:sz w:val="28"/>
          <w:szCs w:val="28"/>
        </w:rPr>
        <w:t xml:space="preserve"> công trình</w:t>
      </w:r>
      <w:r w:rsidR="006660F2">
        <w:rPr>
          <w:rFonts w:ascii="Times New Roman" w:hAnsi="Times New Roman" w:cs="Times New Roman"/>
          <w:sz w:val="28"/>
          <w:szCs w:val="28"/>
          <w:lang w:val="en-US"/>
        </w:rPr>
        <w:t xml:space="preserve"> Quốc môn thuộc dự án</w:t>
      </w:r>
      <w:r w:rsidRPr="001C20AF">
        <w:rPr>
          <w:rFonts w:ascii="Times New Roman" w:hAnsi="Times New Roman" w:cs="Times New Roman"/>
          <w:sz w:val="28"/>
          <w:szCs w:val="28"/>
        </w:rPr>
        <w:t xml:space="preserve"> </w:t>
      </w:r>
      <w:r w:rsidRPr="001C20AF">
        <w:rPr>
          <w:rFonts w:ascii="Times New Roman" w:hAnsi="Times New Roman" w:cs="Times New Roman"/>
          <w:sz w:val="28"/>
          <w:szCs w:val="28"/>
          <w:lang w:val="pt-BR"/>
        </w:rPr>
        <w:t xml:space="preserve">Nhà </w:t>
      </w:r>
      <w:r w:rsidR="006660F2">
        <w:rPr>
          <w:rFonts w:ascii="Times New Roman" w:hAnsi="Times New Roman" w:cs="Times New Roman"/>
          <w:sz w:val="28"/>
          <w:szCs w:val="28"/>
          <w:lang w:val="pt-BR"/>
        </w:rPr>
        <w:t xml:space="preserve">liên </w:t>
      </w:r>
      <w:r w:rsidRPr="001C20AF">
        <w:rPr>
          <w:rFonts w:ascii="Times New Roman" w:hAnsi="Times New Roman" w:cs="Times New Roman"/>
          <w:sz w:val="28"/>
          <w:szCs w:val="28"/>
          <w:lang w:val="de-DE"/>
        </w:rPr>
        <w:t xml:space="preserve">ngành và Quốc môn </w:t>
      </w:r>
      <w:r w:rsidR="006660F2">
        <w:rPr>
          <w:rFonts w:ascii="Times New Roman" w:hAnsi="Times New Roman" w:cs="Times New Roman"/>
          <w:sz w:val="28"/>
          <w:szCs w:val="28"/>
          <w:lang w:val="de-DE"/>
        </w:rPr>
        <w:t xml:space="preserve">Khu kinh tế </w:t>
      </w:r>
      <w:r w:rsidRPr="001C20AF">
        <w:rPr>
          <w:rFonts w:ascii="Times New Roman" w:hAnsi="Times New Roman" w:cs="Times New Roman"/>
          <w:sz w:val="28"/>
          <w:szCs w:val="28"/>
          <w:lang w:val="de-DE"/>
        </w:rPr>
        <w:t>cửa khẩu Quốc tế Cha Lo;</w:t>
      </w:r>
    </w:p>
    <w:p w:rsidR="000D5490" w:rsidRPr="001C20AF" w:rsidRDefault="000D5490" w:rsidP="00192117">
      <w:pPr>
        <w:spacing w:before="60"/>
        <w:ind w:firstLine="539"/>
        <w:jc w:val="both"/>
        <w:rPr>
          <w:rFonts w:ascii="Times New Roman" w:hAnsi="Times New Roman" w:cs="Times New Roman"/>
          <w:sz w:val="28"/>
          <w:szCs w:val="28"/>
          <w:lang w:val="de-DE"/>
        </w:rPr>
      </w:pPr>
      <w:r>
        <w:rPr>
          <w:rFonts w:ascii="Times New Roman" w:hAnsi="Times New Roman" w:cs="Times New Roman"/>
          <w:sz w:val="28"/>
          <w:szCs w:val="28"/>
          <w:lang w:val="de-DE"/>
        </w:rPr>
        <w:t>- Căn cứ Quy chuẩn Xây dựng, các tiêu chuẩn Việt Nam và các văn bản quy định hiện hành.</w:t>
      </w:r>
    </w:p>
    <w:p w:rsidR="00774DD7" w:rsidRDefault="00774D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1.2. Giới thiệu dự án, công trình:</w:t>
      </w:r>
    </w:p>
    <w:p w:rsidR="00774DD7" w:rsidRPr="00774DD7" w:rsidRDefault="00774D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Tên dự án: </w:t>
      </w:r>
      <w:r w:rsidRPr="00774DD7">
        <w:rPr>
          <w:rFonts w:ascii="Times New Roman" w:hAnsi="Times New Roman" w:cs="Times New Roman"/>
          <w:sz w:val="28"/>
          <w:szCs w:val="28"/>
          <w:lang w:val="en-US"/>
        </w:rPr>
        <w:t xml:space="preserve">Nhà liên ngành và Quốc môn Khu kinh tế cửa khẩu Quốc tế </w:t>
      </w:r>
      <w:r w:rsidRPr="00774DD7">
        <w:rPr>
          <w:rFonts w:ascii="Times New Roman" w:hAnsi="Times New Roman" w:cs="Times New Roman"/>
          <w:sz w:val="28"/>
          <w:szCs w:val="28"/>
          <w:lang w:val="en-US"/>
        </w:rPr>
        <w:lastRenderedPageBreak/>
        <w:t>Cha Lo.</w:t>
      </w:r>
    </w:p>
    <w:p w:rsidR="00E453C9" w:rsidRDefault="00E453C9"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sidRPr="00B6740F">
        <w:rPr>
          <w:rFonts w:ascii="Times New Roman" w:hAnsi="Times New Roman" w:cs="Times New Roman"/>
          <w:b/>
          <w:bCs/>
          <w:sz w:val="28"/>
          <w:szCs w:val="28"/>
          <w:lang w:val="en-US"/>
        </w:rPr>
        <w:t>Công trình:</w:t>
      </w:r>
      <w:r w:rsidRPr="00B6740F">
        <w:rPr>
          <w:rFonts w:ascii="Times New Roman" w:hAnsi="Times New Roman" w:cs="Times New Roman"/>
          <w:bCs/>
          <w:sz w:val="28"/>
          <w:szCs w:val="28"/>
          <w:lang w:val="en-US"/>
        </w:rPr>
        <w:t xml:space="preserve"> Nhà liên ngành và Quốc môn Khu kinh tế cửa khẩu Quốc tế Cha Lo – giai đoạn 2.</w:t>
      </w:r>
    </w:p>
    <w:p w:rsidR="00774DD7" w:rsidRDefault="00774D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sidRPr="00774DD7">
        <w:rPr>
          <w:rFonts w:ascii="Times New Roman" w:hAnsi="Times New Roman" w:cs="Times New Roman"/>
          <w:b/>
          <w:sz w:val="28"/>
          <w:szCs w:val="28"/>
          <w:lang w:val="en-US"/>
        </w:rPr>
        <w:t>- Tên hạng mục công trình:</w:t>
      </w:r>
      <w:r w:rsidRPr="00774DD7">
        <w:rPr>
          <w:rFonts w:ascii="Times New Roman" w:hAnsi="Times New Roman" w:cs="Times New Roman"/>
          <w:sz w:val="28"/>
          <w:szCs w:val="28"/>
          <w:lang w:val="en-US"/>
        </w:rPr>
        <w:t xml:space="preserve"> Quốc môn.</w:t>
      </w:r>
    </w:p>
    <w:p w:rsidR="00774DD7" w:rsidRPr="00774DD7" w:rsidRDefault="00774D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b/>
          <w:sz w:val="28"/>
          <w:szCs w:val="28"/>
          <w:lang w:val="en-US"/>
        </w:rPr>
        <w:t>1.</w:t>
      </w:r>
      <w:r w:rsidRPr="00774DD7">
        <w:rPr>
          <w:rFonts w:ascii="Times New Roman" w:hAnsi="Times New Roman" w:cs="Times New Roman"/>
          <w:b/>
          <w:sz w:val="28"/>
          <w:szCs w:val="28"/>
          <w:lang w:val="en-US"/>
        </w:rPr>
        <w:t>3. Chủ đầu tư:</w:t>
      </w:r>
      <w:r>
        <w:rPr>
          <w:rFonts w:ascii="Times New Roman" w:hAnsi="Times New Roman" w:cs="Times New Roman"/>
          <w:sz w:val="28"/>
          <w:szCs w:val="28"/>
          <w:lang w:val="en-US"/>
        </w:rPr>
        <w:t xml:space="preserve"> Ban Quản lý Khu kinh tế Quảng Bình.</w:t>
      </w:r>
    </w:p>
    <w:p w:rsidR="004C5089" w:rsidRDefault="001C20AF"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sidRPr="001C20AF">
        <w:rPr>
          <w:rFonts w:ascii="Times New Roman" w:hAnsi="Times New Roman" w:cs="Times New Roman"/>
          <w:b/>
          <w:sz w:val="28"/>
          <w:szCs w:val="28"/>
        </w:rPr>
        <w:t>1</w:t>
      </w:r>
      <w:r w:rsidR="00774DD7">
        <w:rPr>
          <w:rFonts w:ascii="Times New Roman" w:hAnsi="Times New Roman" w:cs="Times New Roman"/>
          <w:b/>
          <w:sz w:val="28"/>
          <w:szCs w:val="28"/>
          <w:lang w:val="en-US"/>
        </w:rPr>
        <w:t>.4</w:t>
      </w:r>
      <w:r w:rsidRPr="001C20AF">
        <w:rPr>
          <w:rFonts w:ascii="Times New Roman" w:hAnsi="Times New Roman" w:cs="Times New Roman"/>
          <w:b/>
          <w:sz w:val="28"/>
          <w:szCs w:val="28"/>
        </w:rPr>
        <w:t>. Mục đích</w:t>
      </w:r>
      <w:r w:rsidR="00CB49E8">
        <w:rPr>
          <w:rFonts w:ascii="Times New Roman" w:hAnsi="Times New Roman" w:cs="Times New Roman"/>
          <w:b/>
          <w:sz w:val="28"/>
          <w:szCs w:val="28"/>
          <w:lang w:val="en-US"/>
        </w:rPr>
        <w:t>, yêu cầu</w:t>
      </w:r>
      <w:r w:rsidR="004C5089">
        <w:rPr>
          <w:rFonts w:ascii="Times New Roman" w:hAnsi="Times New Roman" w:cs="Times New Roman"/>
          <w:b/>
          <w:sz w:val="28"/>
          <w:szCs w:val="28"/>
          <w:lang w:val="en-US"/>
        </w:rPr>
        <w:t xml:space="preserve"> của cuộc thi</w:t>
      </w:r>
      <w:r w:rsidRPr="001C20AF">
        <w:rPr>
          <w:rFonts w:ascii="Times New Roman" w:hAnsi="Times New Roman" w:cs="Times New Roman"/>
          <w:b/>
          <w:sz w:val="28"/>
          <w:szCs w:val="28"/>
        </w:rPr>
        <w:t>:</w:t>
      </w:r>
      <w:r w:rsidRPr="001C20AF">
        <w:rPr>
          <w:rFonts w:ascii="Times New Roman" w:hAnsi="Times New Roman" w:cs="Times New Roman"/>
          <w:sz w:val="28"/>
          <w:szCs w:val="28"/>
        </w:rPr>
        <w:t xml:space="preserve"> </w:t>
      </w:r>
    </w:p>
    <w:p w:rsidR="001C20AF" w:rsidRPr="001C20AF" w:rsidRDefault="001C20AF"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sidRPr="001C20AF">
        <w:rPr>
          <w:rFonts w:ascii="Times New Roman" w:hAnsi="Times New Roman" w:cs="Times New Roman"/>
          <w:sz w:val="28"/>
          <w:szCs w:val="28"/>
        </w:rPr>
        <w:t xml:space="preserve">Thông qua cuộc thi nhằm lựa chọn được phương án thiết kế kiến trúc cho </w:t>
      </w:r>
      <w:r w:rsidR="002A610E">
        <w:rPr>
          <w:rFonts w:ascii="Times New Roman" w:hAnsi="Times New Roman" w:cs="Times New Roman"/>
          <w:sz w:val="28"/>
          <w:szCs w:val="28"/>
          <w:lang w:val="en-US"/>
        </w:rPr>
        <w:t xml:space="preserve">hạng mục </w:t>
      </w:r>
      <w:r w:rsidRPr="001C20AF">
        <w:rPr>
          <w:rFonts w:ascii="Times New Roman" w:hAnsi="Times New Roman" w:cs="Times New Roman"/>
          <w:sz w:val="28"/>
          <w:szCs w:val="28"/>
        </w:rPr>
        <w:t xml:space="preserve">công trình </w:t>
      </w:r>
      <w:r w:rsidR="002A610E">
        <w:rPr>
          <w:rFonts w:ascii="Times New Roman" w:hAnsi="Times New Roman" w:cs="Times New Roman"/>
          <w:sz w:val="28"/>
          <w:szCs w:val="28"/>
          <w:lang w:val="en-US"/>
        </w:rPr>
        <w:t xml:space="preserve">Quốc môn thuộc dự án Nhà liên ngành và Quốc môn Khu kinh tế cửa khẩu </w:t>
      </w:r>
      <w:r w:rsidRPr="001C20AF">
        <w:rPr>
          <w:rFonts w:ascii="Times New Roman" w:hAnsi="Times New Roman" w:cs="Times New Roman"/>
          <w:sz w:val="28"/>
          <w:szCs w:val="28"/>
          <w:lang w:val="de-DE"/>
        </w:rPr>
        <w:t>Quốc tế Cha Lo đ</w:t>
      </w:r>
      <w:r w:rsidRPr="001C20AF">
        <w:rPr>
          <w:rFonts w:ascii="Times New Roman" w:hAnsi="Times New Roman" w:cs="Times New Roman"/>
          <w:sz w:val="28"/>
          <w:szCs w:val="28"/>
        </w:rPr>
        <w:t>ảm bảo theo yêu cầu của nhiệm vụ thiết kế, phù hợp với quy hoạch được duyệt.</w:t>
      </w:r>
    </w:p>
    <w:p w:rsidR="00774DD7" w:rsidRDefault="00774D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1.5. Đơn vị tổ chức </w:t>
      </w:r>
      <w:r w:rsidR="00BA0A7E">
        <w:rPr>
          <w:rFonts w:ascii="Times New Roman" w:hAnsi="Times New Roman" w:cs="Times New Roman"/>
          <w:b/>
          <w:sz w:val="28"/>
          <w:szCs w:val="28"/>
          <w:lang w:val="en-US"/>
        </w:rPr>
        <w:t>thi tuyển</w:t>
      </w:r>
      <w:r>
        <w:rPr>
          <w:rFonts w:ascii="Times New Roman" w:hAnsi="Times New Roman" w:cs="Times New Roman"/>
          <w:b/>
          <w:sz w:val="28"/>
          <w:szCs w:val="28"/>
          <w:lang w:val="en-US"/>
        </w:rPr>
        <w:t>:</w:t>
      </w:r>
    </w:p>
    <w:p w:rsidR="00774DD7" w:rsidRDefault="00774D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sidRPr="00774DD7">
        <w:rPr>
          <w:rFonts w:ascii="Times New Roman" w:hAnsi="Times New Roman" w:cs="Times New Roman"/>
          <w:sz w:val="28"/>
          <w:szCs w:val="28"/>
          <w:lang w:val="en-US"/>
        </w:rPr>
        <w:t>- Đơn vị tổ chức cuộc thi:</w:t>
      </w:r>
      <w:r>
        <w:rPr>
          <w:rFonts w:ascii="Times New Roman" w:hAnsi="Times New Roman" w:cs="Times New Roman"/>
          <w:b/>
          <w:sz w:val="28"/>
          <w:szCs w:val="28"/>
          <w:lang w:val="en-US"/>
        </w:rPr>
        <w:t xml:space="preserve"> BAN QUẢN LÝ KHU KINH TẾ QUẢNG BÌNH</w:t>
      </w:r>
      <w:r w:rsidR="00B24F13">
        <w:rPr>
          <w:rFonts w:ascii="Times New Roman" w:hAnsi="Times New Roman" w:cs="Times New Roman"/>
          <w:b/>
          <w:sz w:val="28"/>
          <w:szCs w:val="28"/>
          <w:lang w:val="en-US"/>
        </w:rPr>
        <w:t>.</w:t>
      </w:r>
    </w:p>
    <w:p w:rsidR="00774DD7" w:rsidRPr="00774DD7" w:rsidRDefault="00774D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i/>
          <w:sz w:val="28"/>
          <w:szCs w:val="28"/>
          <w:lang w:val="en-US"/>
        </w:rPr>
      </w:pPr>
      <w:r w:rsidRPr="00774DD7">
        <w:rPr>
          <w:rFonts w:ascii="Times New Roman" w:hAnsi="Times New Roman" w:cs="Times New Roman"/>
          <w:b/>
          <w:i/>
          <w:sz w:val="28"/>
          <w:szCs w:val="28"/>
          <w:lang w:val="en-US"/>
        </w:rPr>
        <w:t>Mọi chi tiết xin liên hệ về Ban Quản lý Khu kinh tế Quảng Bình:</w:t>
      </w:r>
    </w:p>
    <w:p w:rsidR="00774DD7" w:rsidRDefault="00774DD7" w:rsidP="00192117">
      <w:pPr>
        <w:tabs>
          <w:tab w:val="num" w:pos="0"/>
        </w:tabs>
        <w:spacing w:before="60"/>
        <w:ind w:left="709"/>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Pr="009F0ADA">
        <w:rPr>
          <w:rFonts w:ascii="Times New Roman" w:hAnsi="Times New Roman" w:cs="Times New Roman"/>
          <w:sz w:val="28"/>
          <w:szCs w:val="28"/>
          <w:lang w:val="fr-FR"/>
        </w:rPr>
        <w:t>Địa chỉ: Số 117 - Lý Thường Kiệt - TP. Đồng Hới - Quảng Bình</w:t>
      </w:r>
    </w:p>
    <w:p w:rsidR="00774DD7" w:rsidRPr="009F0ADA" w:rsidRDefault="00774DD7" w:rsidP="00192117">
      <w:pPr>
        <w:tabs>
          <w:tab w:val="num" w:pos="0"/>
        </w:tabs>
        <w:spacing w:before="60"/>
        <w:ind w:left="709"/>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Pr="009F0ADA">
        <w:rPr>
          <w:rFonts w:ascii="Times New Roman" w:hAnsi="Times New Roman" w:cs="Times New Roman"/>
          <w:sz w:val="28"/>
          <w:szCs w:val="28"/>
          <w:lang w:val="fr-FR"/>
        </w:rPr>
        <w:t xml:space="preserve">Điện thoại: 052.3828513 </w:t>
      </w:r>
      <w:r>
        <w:rPr>
          <w:rFonts w:ascii="Times New Roman" w:hAnsi="Times New Roman" w:cs="Times New Roman"/>
          <w:sz w:val="28"/>
          <w:szCs w:val="28"/>
          <w:lang w:val="fr-FR"/>
        </w:rPr>
        <w:tab/>
      </w:r>
      <w:r>
        <w:rPr>
          <w:rFonts w:ascii="Times New Roman" w:hAnsi="Times New Roman" w:cs="Times New Roman"/>
          <w:sz w:val="28"/>
          <w:szCs w:val="28"/>
          <w:lang w:val="fr-FR"/>
        </w:rPr>
        <w:tab/>
      </w:r>
      <w:r w:rsidRPr="009F0ADA">
        <w:rPr>
          <w:rFonts w:ascii="Times New Roman" w:hAnsi="Times New Roman" w:cs="Times New Roman"/>
          <w:sz w:val="28"/>
          <w:szCs w:val="28"/>
          <w:lang w:val="fr-FR"/>
        </w:rPr>
        <w:t xml:space="preserve"> </w:t>
      </w:r>
      <w:r>
        <w:rPr>
          <w:rFonts w:ascii="Times New Roman" w:hAnsi="Times New Roman" w:cs="Times New Roman"/>
          <w:sz w:val="28"/>
          <w:szCs w:val="28"/>
          <w:lang w:val="fr-FR"/>
        </w:rPr>
        <w:tab/>
      </w:r>
      <w:r w:rsidRPr="009F0ADA">
        <w:rPr>
          <w:rFonts w:ascii="Times New Roman" w:hAnsi="Times New Roman" w:cs="Times New Roman"/>
          <w:sz w:val="28"/>
          <w:szCs w:val="28"/>
          <w:lang w:val="fr-FR"/>
        </w:rPr>
        <w:t xml:space="preserve">Fax: 052.3828516 </w:t>
      </w:r>
    </w:p>
    <w:p w:rsidR="00774DD7" w:rsidRDefault="00774DD7" w:rsidP="00192117">
      <w:pPr>
        <w:spacing w:before="60"/>
        <w:ind w:firstLine="709"/>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Pr="009F0ADA">
        <w:rPr>
          <w:rFonts w:ascii="Times New Roman" w:hAnsi="Times New Roman" w:cs="Times New Roman"/>
          <w:sz w:val="28"/>
          <w:szCs w:val="28"/>
          <w:lang w:val="fr-FR"/>
        </w:rPr>
        <w:t xml:space="preserve">Hoặc liên hệ trực tiếp với Ông </w:t>
      </w:r>
      <w:r>
        <w:rPr>
          <w:rFonts w:ascii="Times New Roman" w:hAnsi="Times New Roman" w:cs="Times New Roman"/>
          <w:sz w:val="28"/>
          <w:szCs w:val="28"/>
          <w:lang w:val="fr-FR"/>
        </w:rPr>
        <w:t>Phan Anh Doãn</w:t>
      </w:r>
      <w:r w:rsidRPr="009F0ADA">
        <w:rPr>
          <w:rFonts w:ascii="Times New Roman" w:hAnsi="Times New Roman" w:cs="Times New Roman"/>
          <w:sz w:val="28"/>
          <w:szCs w:val="28"/>
          <w:lang w:val="fr-FR"/>
        </w:rPr>
        <w:t xml:space="preserve"> </w:t>
      </w:r>
      <w:r>
        <w:rPr>
          <w:rFonts w:ascii="Times New Roman" w:hAnsi="Times New Roman" w:cs="Times New Roman"/>
          <w:sz w:val="28"/>
          <w:szCs w:val="28"/>
          <w:lang w:val="fr-FR"/>
        </w:rPr>
        <w:t>–</w:t>
      </w:r>
      <w:r w:rsidRPr="009F0ADA">
        <w:rPr>
          <w:rFonts w:ascii="Times New Roman" w:hAnsi="Times New Roman" w:cs="Times New Roman"/>
          <w:sz w:val="28"/>
          <w:szCs w:val="28"/>
          <w:lang w:val="fr-FR"/>
        </w:rPr>
        <w:t xml:space="preserve"> </w:t>
      </w:r>
      <w:r>
        <w:rPr>
          <w:rFonts w:ascii="Times New Roman" w:hAnsi="Times New Roman" w:cs="Times New Roman"/>
          <w:sz w:val="28"/>
          <w:szCs w:val="28"/>
          <w:lang w:val="fr-FR"/>
        </w:rPr>
        <w:t xml:space="preserve">Trưởng </w:t>
      </w:r>
      <w:r w:rsidRPr="009F0ADA">
        <w:rPr>
          <w:rFonts w:ascii="Times New Roman" w:hAnsi="Times New Roman" w:cs="Times New Roman"/>
          <w:sz w:val="28"/>
          <w:szCs w:val="28"/>
          <w:lang w:val="fr-FR"/>
        </w:rPr>
        <w:t>phòng Quy hoạch &amp; Xây dựng</w:t>
      </w:r>
      <w:r>
        <w:rPr>
          <w:rFonts w:ascii="Times New Roman" w:hAnsi="Times New Roman" w:cs="Times New Roman"/>
          <w:sz w:val="28"/>
          <w:szCs w:val="28"/>
          <w:lang w:val="fr-FR"/>
        </w:rPr>
        <w:tab/>
      </w:r>
      <w:r>
        <w:rPr>
          <w:rFonts w:ascii="Times New Roman" w:hAnsi="Times New Roman" w:cs="Times New Roman"/>
          <w:sz w:val="28"/>
          <w:szCs w:val="28"/>
          <w:lang w:val="fr-FR"/>
        </w:rPr>
        <w:tab/>
      </w:r>
      <w:r w:rsidRPr="009F0ADA">
        <w:rPr>
          <w:rFonts w:ascii="Times New Roman" w:hAnsi="Times New Roman" w:cs="Times New Roman"/>
          <w:sz w:val="28"/>
          <w:szCs w:val="28"/>
          <w:lang w:val="fr-FR"/>
        </w:rPr>
        <w:t>-</w:t>
      </w:r>
      <w:r w:rsidRPr="008E3DFF">
        <w:rPr>
          <w:rFonts w:ascii="Times New Roman" w:hAnsi="Times New Roman" w:cs="Times New Roman"/>
          <w:spacing w:val="-7"/>
          <w:sz w:val="28"/>
          <w:szCs w:val="28"/>
          <w:lang w:val="fr-FR"/>
        </w:rPr>
        <w:t xml:space="preserve"> </w:t>
      </w:r>
      <w:r w:rsidR="000B6277">
        <w:rPr>
          <w:rFonts w:ascii="Times New Roman" w:hAnsi="Times New Roman" w:cs="Times New Roman"/>
          <w:sz w:val="28"/>
          <w:szCs w:val="28"/>
          <w:lang w:val="fr-FR"/>
        </w:rPr>
        <w:t>Mobile</w:t>
      </w:r>
      <w:r w:rsidRPr="008E3DFF">
        <w:rPr>
          <w:rFonts w:ascii="Times New Roman" w:hAnsi="Times New Roman" w:cs="Times New Roman"/>
          <w:sz w:val="28"/>
          <w:szCs w:val="28"/>
          <w:lang w:val="fr-FR"/>
        </w:rPr>
        <w:t>:</w:t>
      </w:r>
      <w:r w:rsidRPr="008E3DFF">
        <w:rPr>
          <w:rFonts w:ascii="Times New Roman" w:hAnsi="Times New Roman" w:cs="Times New Roman"/>
          <w:sz w:val="28"/>
          <w:szCs w:val="28"/>
          <w:lang w:val="fr-FR"/>
        </w:rPr>
        <w:tab/>
      </w:r>
      <w:r>
        <w:rPr>
          <w:rFonts w:ascii="Times New Roman" w:hAnsi="Times New Roman" w:cs="Times New Roman"/>
          <w:sz w:val="28"/>
          <w:szCs w:val="28"/>
          <w:lang w:val="fr-FR"/>
        </w:rPr>
        <w:t>0912 416 336</w:t>
      </w:r>
      <w:r w:rsidRPr="008E3DFF">
        <w:rPr>
          <w:rFonts w:ascii="Times New Roman" w:hAnsi="Times New Roman" w:cs="Times New Roman"/>
          <w:sz w:val="28"/>
          <w:szCs w:val="28"/>
          <w:lang w:val="fr-FR"/>
        </w:rPr>
        <w:t>.</w:t>
      </w:r>
      <w:r w:rsidRPr="008E3DFF">
        <w:rPr>
          <w:rFonts w:ascii="Times New Roman" w:hAnsi="Times New Roman" w:cs="Times New Roman"/>
          <w:sz w:val="28"/>
          <w:szCs w:val="28"/>
          <w:lang w:val="fr-FR"/>
        </w:rPr>
        <w:tab/>
      </w:r>
    </w:p>
    <w:p w:rsidR="00511CFD" w:rsidRDefault="00511CFD"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II. </w:t>
      </w:r>
      <w:r w:rsidR="0058171B">
        <w:rPr>
          <w:rFonts w:ascii="Times New Roman" w:hAnsi="Times New Roman" w:cs="Times New Roman"/>
          <w:b/>
          <w:sz w:val="28"/>
          <w:szCs w:val="28"/>
          <w:lang w:val="en-US"/>
        </w:rPr>
        <w:t xml:space="preserve">THỂ LỆ </w:t>
      </w:r>
      <w:r w:rsidR="00642BA9">
        <w:rPr>
          <w:rFonts w:ascii="Times New Roman" w:hAnsi="Times New Roman" w:cs="Times New Roman"/>
          <w:b/>
          <w:sz w:val="28"/>
          <w:szCs w:val="28"/>
          <w:lang w:val="en-US"/>
        </w:rPr>
        <w:t>THI TUYỂN</w:t>
      </w:r>
      <w:r w:rsidR="0058171B">
        <w:rPr>
          <w:rFonts w:ascii="Times New Roman" w:hAnsi="Times New Roman" w:cs="Times New Roman"/>
          <w:b/>
          <w:sz w:val="28"/>
          <w:szCs w:val="28"/>
          <w:lang w:val="en-US"/>
        </w:rPr>
        <w:t>:</w:t>
      </w:r>
    </w:p>
    <w:p w:rsidR="00CB49E8" w:rsidRPr="001C20AF" w:rsidRDefault="004C5089"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lang w:val="en-US"/>
        </w:rPr>
        <w:t>2</w:t>
      </w:r>
      <w:r w:rsidR="00954ED7">
        <w:rPr>
          <w:rFonts w:ascii="Times New Roman" w:hAnsi="Times New Roman" w:cs="Times New Roman"/>
          <w:b/>
          <w:sz w:val="28"/>
          <w:szCs w:val="28"/>
          <w:lang w:val="en-US"/>
        </w:rPr>
        <w:t>.1</w:t>
      </w:r>
      <w:r w:rsidR="00CB49E8" w:rsidRPr="001C20AF">
        <w:rPr>
          <w:rFonts w:ascii="Times New Roman" w:hAnsi="Times New Roman" w:cs="Times New Roman"/>
          <w:b/>
          <w:sz w:val="28"/>
          <w:szCs w:val="28"/>
        </w:rPr>
        <w:t>. Hình thức</w:t>
      </w:r>
      <w:r>
        <w:rPr>
          <w:rFonts w:ascii="Times New Roman" w:hAnsi="Times New Roman" w:cs="Times New Roman"/>
          <w:b/>
          <w:sz w:val="28"/>
          <w:szCs w:val="28"/>
          <w:lang w:val="en-US"/>
        </w:rPr>
        <w:t>, quy mô, tính chất của cuộc thi</w:t>
      </w:r>
      <w:r w:rsidR="00CB49E8" w:rsidRPr="001C20AF">
        <w:rPr>
          <w:rFonts w:ascii="Times New Roman" w:hAnsi="Times New Roman" w:cs="Times New Roman"/>
          <w:b/>
          <w:sz w:val="28"/>
          <w:szCs w:val="28"/>
        </w:rPr>
        <w:t xml:space="preserve">: </w:t>
      </w:r>
    </w:p>
    <w:p w:rsidR="004C5089" w:rsidRDefault="004C5089"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B49E8" w:rsidRPr="001C20AF">
        <w:rPr>
          <w:rFonts w:ascii="Times New Roman" w:hAnsi="Times New Roman" w:cs="Times New Roman"/>
          <w:sz w:val="28"/>
          <w:szCs w:val="28"/>
        </w:rPr>
        <w:t>Thi tuyển rộng rãi trong nướ</w:t>
      </w:r>
      <w:r>
        <w:rPr>
          <w:rFonts w:ascii="Times New Roman" w:hAnsi="Times New Roman" w:cs="Times New Roman"/>
          <w:sz w:val="28"/>
          <w:szCs w:val="28"/>
        </w:rPr>
        <w:t>c</w:t>
      </w:r>
      <w:r>
        <w:rPr>
          <w:rFonts w:ascii="Times New Roman" w:hAnsi="Times New Roman" w:cs="Times New Roman"/>
          <w:sz w:val="28"/>
          <w:szCs w:val="28"/>
          <w:lang w:val="en-US"/>
        </w:rPr>
        <w:t>.</w:t>
      </w:r>
    </w:p>
    <w:p w:rsidR="00CE2DC0" w:rsidRPr="001C20AF" w:rsidRDefault="00CE2DC0"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Pr>
          <w:rFonts w:ascii="Times New Roman" w:hAnsi="Times New Roman" w:cs="Times New Roman"/>
          <w:b/>
          <w:sz w:val="28"/>
          <w:szCs w:val="28"/>
          <w:lang w:val="en-US"/>
        </w:rPr>
        <w:t xml:space="preserve">- </w:t>
      </w:r>
      <w:r w:rsidRPr="00CE2DC0">
        <w:rPr>
          <w:rFonts w:ascii="Times New Roman" w:hAnsi="Times New Roman" w:cs="Times New Roman"/>
          <w:sz w:val="28"/>
          <w:szCs w:val="28"/>
          <w:lang w:val="en-US"/>
        </w:rPr>
        <w:t>Phương pháp đánh giá hồ sơ dự thi</w:t>
      </w:r>
      <w:r>
        <w:rPr>
          <w:rFonts w:ascii="Times New Roman" w:hAnsi="Times New Roman" w:cs="Times New Roman"/>
          <w:sz w:val="28"/>
          <w:szCs w:val="28"/>
          <w:lang w:val="en-US"/>
        </w:rPr>
        <w:t>:</w:t>
      </w:r>
      <w:r w:rsidRPr="00CE2DC0">
        <w:rPr>
          <w:rFonts w:ascii="Times New Roman" w:hAnsi="Times New Roman" w:cs="Times New Roman"/>
          <w:sz w:val="28"/>
          <w:szCs w:val="28"/>
          <w:lang w:val="en-US"/>
        </w:rPr>
        <w:t xml:space="preserve"> </w:t>
      </w:r>
      <w:r w:rsidRPr="001C20AF">
        <w:rPr>
          <w:rFonts w:ascii="Times New Roman" w:hAnsi="Times New Roman" w:cs="Times New Roman"/>
          <w:sz w:val="28"/>
          <w:szCs w:val="28"/>
        </w:rPr>
        <w:t xml:space="preserve">Các sản phẩm dự thi sẽ được Hội đồng </w:t>
      </w:r>
      <w:r>
        <w:rPr>
          <w:rFonts w:ascii="Times New Roman" w:hAnsi="Times New Roman" w:cs="Times New Roman"/>
          <w:sz w:val="28"/>
          <w:szCs w:val="28"/>
          <w:lang w:val="en-US"/>
        </w:rPr>
        <w:t>thi tuyển</w:t>
      </w:r>
      <w:r w:rsidRPr="001C20AF">
        <w:rPr>
          <w:rFonts w:ascii="Times New Roman" w:hAnsi="Times New Roman" w:cs="Times New Roman"/>
          <w:sz w:val="28"/>
          <w:szCs w:val="28"/>
        </w:rPr>
        <w:t xml:space="preserve"> đánh giá, chấm điểm theo tiêu chuẩn và thang điểm do Hội đồng </w:t>
      </w:r>
      <w:r>
        <w:rPr>
          <w:rFonts w:ascii="Times New Roman" w:hAnsi="Times New Roman" w:cs="Times New Roman"/>
          <w:sz w:val="28"/>
          <w:szCs w:val="28"/>
          <w:lang w:val="en-US"/>
        </w:rPr>
        <w:t>thi tuyển</w:t>
      </w:r>
      <w:r w:rsidRPr="001C20AF">
        <w:rPr>
          <w:rFonts w:ascii="Times New Roman" w:hAnsi="Times New Roman" w:cs="Times New Roman"/>
          <w:sz w:val="28"/>
          <w:szCs w:val="28"/>
        </w:rPr>
        <w:t xml:space="preserve"> quy định trong quy chế xét tuyển.</w:t>
      </w:r>
    </w:p>
    <w:p w:rsidR="004F2CA3" w:rsidRPr="004F2CA3" w:rsidRDefault="00CE2DC0"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1C20AF">
        <w:rPr>
          <w:rFonts w:ascii="Times New Roman" w:hAnsi="Times New Roman" w:cs="Times New Roman"/>
          <w:sz w:val="28"/>
          <w:szCs w:val="28"/>
        </w:rPr>
        <w:t>Quá trình xét tuyển trải qua hai vòng</w:t>
      </w:r>
      <w:r w:rsidR="004F2CA3">
        <w:rPr>
          <w:rFonts w:ascii="Times New Roman" w:hAnsi="Times New Roman" w:cs="Times New Roman"/>
          <w:sz w:val="28"/>
          <w:szCs w:val="28"/>
          <w:lang w:val="en-US"/>
        </w:rPr>
        <w:t xml:space="preserve"> để lựa chọn phương án kiến trúc tốt nhất:</w:t>
      </w:r>
    </w:p>
    <w:p w:rsidR="00CE2DC0" w:rsidRPr="001C20AF" w:rsidRDefault="00CE2DC0"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Pr="001C20AF">
        <w:rPr>
          <w:rFonts w:ascii="Times New Roman" w:hAnsi="Times New Roman" w:cs="Times New Roman"/>
          <w:sz w:val="28"/>
          <w:szCs w:val="28"/>
        </w:rPr>
        <w:t xml:space="preserve"> Vòng 1 xét tất cả các phương án, lựa chọn 3 phương án có điểm cao nhất để yêu cầu điều chỉnh bổ sung (nếu có) dự xét tuyển vòng 2. Các phương án lựa chọn được quyền chỉnh sửa các nội dung theo kết luận của Hội đồng tuyển chọn phương án để xem xét tiếp ở vòng 2.</w:t>
      </w:r>
    </w:p>
    <w:p w:rsidR="00CE2DC0" w:rsidRPr="001C20AF" w:rsidRDefault="00CE2DC0"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Pr="001C20AF">
        <w:rPr>
          <w:rFonts w:ascii="Times New Roman" w:hAnsi="Times New Roman" w:cs="Times New Roman"/>
          <w:sz w:val="28"/>
          <w:szCs w:val="28"/>
        </w:rPr>
        <w:t xml:space="preserve"> Vòng 2 xét 3 phương án đã được Hội đồng tuyển chọn phương án chấp nhận ở vòng 1 và đã được chỉnh sửa (nếu có) để lựa chọn phương án cuối cùng có có điểm cao nhất.</w:t>
      </w:r>
    </w:p>
    <w:p w:rsidR="00CE2DC0" w:rsidRPr="001C20AF" w:rsidRDefault="00CE2DC0"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i/>
          <w:sz w:val="28"/>
          <w:szCs w:val="28"/>
        </w:rPr>
      </w:pPr>
      <w:r w:rsidRPr="001C20AF">
        <w:rPr>
          <w:rFonts w:ascii="Times New Roman" w:hAnsi="Times New Roman" w:cs="Times New Roman"/>
          <w:b/>
          <w:i/>
          <w:sz w:val="28"/>
          <w:szCs w:val="28"/>
        </w:rPr>
        <w:t>Phương án được chọn là phương án cuối cùng có tổng số điểm cao nhất, đáp ứng được các yêu cầu của nhiệm vụ thiết kế.</w:t>
      </w:r>
    </w:p>
    <w:p w:rsidR="00F175FC" w:rsidRDefault="00954E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b/>
          <w:sz w:val="28"/>
          <w:szCs w:val="28"/>
          <w:lang w:val="en-US"/>
        </w:rPr>
        <w:t>2.2</w:t>
      </w:r>
      <w:r w:rsidR="004C5089" w:rsidRPr="001C20AF">
        <w:rPr>
          <w:rFonts w:ascii="Times New Roman" w:hAnsi="Times New Roman" w:cs="Times New Roman"/>
          <w:b/>
          <w:sz w:val="28"/>
          <w:szCs w:val="28"/>
        </w:rPr>
        <w:t xml:space="preserve">. </w:t>
      </w:r>
      <w:r w:rsidR="00DC76A2">
        <w:rPr>
          <w:rFonts w:ascii="Times New Roman" w:hAnsi="Times New Roman" w:cs="Times New Roman"/>
          <w:b/>
          <w:sz w:val="28"/>
          <w:szCs w:val="28"/>
          <w:lang w:val="en-US"/>
        </w:rPr>
        <w:t>Điều kiện dự thi</w:t>
      </w:r>
      <w:r w:rsidR="004C5089" w:rsidRPr="001C20AF">
        <w:rPr>
          <w:rFonts w:ascii="Times New Roman" w:hAnsi="Times New Roman" w:cs="Times New Roman"/>
          <w:b/>
          <w:sz w:val="28"/>
          <w:szCs w:val="28"/>
        </w:rPr>
        <w:t>:</w:t>
      </w:r>
      <w:r w:rsidR="004C5089" w:rsidRPr="001C20AF">
        <w:rPr>
          <w:rFonts w:ascii="Times New Roman" w:hAnsi="Times New Roman" w:cs="Times New Roman"/>
          <w:sz w:val="28"/>
          <w:szCs w:val="28"/>
        </w:rPr>
        <w:t xml:space="preserve"> </w:t>
      </w:r>
    </w:p>
    <w:p w:rsidR="004C5089" w:rsidRPr="001C20AF" w:rsidRDefault="004C5089"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sidRPr="001C20AF">
        <w:rPr>
          <w:rFonts w:ascii="Times New Roman" w:hAnsi="Times New Roman" w:cs="Times New Roman"/>
          <w:sz w:val="28"/>
          <w:szCs w:val="28"/>
        </w:rPr>
        <w:t xml:space="preserve">Các đơn vị, cá nhân </w:t>
      </w:r>
      <w:r w:rsidR="002563BA">
        <w:rPr>
          <w:rFonts w:ascii="Times New Roman" w:hAnsi="Times New Roman" w:cs="Times New Roman"/>
          <w:sz w:val="28"/>
          <w:szCs w:val="28"/>
          <w:lang w:val="en-US"/>
        </w:rPr>
        <w:t>tham gia dự thi</w:t>
      </w:r>
      <w:r w:rsidRPr="001C20AF">
        <w:rPr>
          <w:rFonts w:ascii="Times New Roman" w:hAnsi="Times New Roman" w:cs="Times New Roman"/>
          <w:sz w:val="28"/>
          <w:szCs w:val="28"/>
        </w:rPr>
        <w:t xml:space="preserve"> là các đơn vị, cá nhân thiết kế kiến trúc xây dựng công trình trong nước, có năng lực và kinh nghiệm, đủ tư cách pháp nhân theo quy định của Pháp luật hiện hành. Không là thành viên Hội đồng </w:t>
      </w:r>
      <w:r w:rsidR="00657FC3">
        <w:rPr>
          <w:rFonts w:ascii="Times New Roman" w:hAnsi="Times New Roman" w:cs="Times New Roman"/>
          <w:sz w:val="28"/>
          <w:szCs w:val="28"/>
          <w:lang w:val="en-US"/>
        </w:rPr>
        <w:t>thi tuyển; không là thành viên của Ban tổ chức cuộc thi và Tổ kỹ thuật.</w:t>
      </w:r>
    </w:p>
    <w:p w:rsidR="00CC0B88" w:rsidRPr="00CC0B88" w:rsidRDefault="00954ED7"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2.3</w:t>
      </w:r>
      <w:r w:rsidR="00CC0B88" w:rsidRPr="001C20AF">
        <w:rPr>
          <w:rFonts w:ascii="Times New Roman" w:hAnsi="Times New Roman" w:cs="Times New Roman"/>
          <w:b/>
          <w:sz w:val="28"/>
          <w:szCs w:val="28"/>
        </w:rPr>
        <w:t xml:space="preserve">. </w:t>
      </w:r>
      <w:r w:rsidR="00CC0B88">
        <w:rPr>
          <w:rFonts w:ascii="Times New Roman" w:hAnsi="Times New Roman" w:cs="Times New Roman"/>
          <w:b/>
          <w:sz w:val="28"/>
          <w:szCs w:val="28"/>
          <w:lang w:val="en-US"/>
        </w:rPr>
        <w:t xml:space="preserve">Trình tự tổ chức, thời gian, địa điểm tổ chức cuộc thi: </w:t>
      </w:r>
    </w:p>
    <w:p w:rsidR="00CC0B88" w:rsidRPr="000F25E8" w:rsidRDefault="00CC0B8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pacing w:val="-6"/>
          <w:sz w:val="28"/>
          <w:szCs w:val="28"/>
        </w:rPr>
      </w:pPr>
      <w:r w:rsidRPr="000F25E8">
        <w:rPr>
          <w:rFonts w:ascii="Times New Roman" w:hAnsi="Times New Roman" w:cs="Times New Roman"/>
          <w:color w:val="auto"/>
          <w:spacing w:val="-6"/>
          <w:sz w:val="28"/>
          <w:szCs w:val="28"/>
        </w:rPr>
        <w:t>- Thông báo mời thi tuyển, ban hành quy chế thi tuyển: trướ</w:t>
      </w:r>
      <w:r w:rsidR="00417605" w:rsidRPr="000F25E8">
        <w:rPr>
          <w:rFonts w:ascii="Times New Roman" w:hAnsi="Times New Roman" w:cs="Times New Roman"/>
          <w:color w:val="auto"/>
          <w:spacing w:val="-6"/>
          <w:sz w:val="28"/>
          <w:szCs w:val="28"/>
        </w:rPr>
        <w:t xml:space="preserve">c ngày </w:t>
      </w:r>
      <w:r w:rsidR="00EF2FFC" w:rsidRPr="000F25E8">
        <w:rPr>
          <w:rFonts w:ascii="Times New Roman" w:hAnsi="Times New Roman" w:cs="Times New Roman"/>
          <w:color w:val="auto"/>
          <w:spacing w:val="-6"/>
          <w:sz w:val="28"/>
          <w:szCs w:val="28"/>
          <w:lang w:val="en-US"/>
        </w:rPr>
        <w:t>27</w:t>
      </w:r>
      <w:r w:rsidRPr="000F25E8">
        <w:rPr>
          <w:rFonts w:ascii="Times New Roman" w:hAnsi="Times New Roman" w:cs="Times New Roman"/>
          <w:color w:val="auto"/>
          <w:spacing w:val="-6"/>
          <w:sz w:val="28"/>
          <w:szCs w:val="28"/>
        </w:rPr>
        <w:t>/</w:t>
      </w:r>
      <w:r w:rsidR="00417605" w:rsidRPr="000F25E8">
        <w:rPr>
          <w:rFonts w:ascii="Times New Roman" w:hAnsi="Times New Roman" w:cs="Times New Roman"/>
          <w:color w:val="auto"/>
          <w:spacing w:val="-6"/>
          <w:sz w:val="28"/>
          <w:szCs w:val="28"/>
          <w:lang w:val="en-US"/>
        </w:rPr>
        <w:t>8</w:t>
      </w:r>
      <w:r w:rsidRPr="000F25E8">
        <w:rPr>
          <w:rFonts w:ascii="Times New Roman" w:hAnsi="Times New Roman" w:cs="Times New Roman"/>
          <w:color w:val="auto"/>
          <w:spacing w:val="-6"/>
          <w:sz w:val="28"/>
          <w:szCs w:val="28"/>
        </w:rPr>
        <w:t>/ 201</w:t>
      </w:r>
      <w:r w:rsidR="00A25F2B" w:rsidRPr="000F25E8">
        <w:rPr>
          <w:rFonts w:ascii="Times New Roman" w:hAnsi="Times New Roman" w:cs="Times New Roman"/>
          <w:color w:val="auto"/>
          <w:spacing w:val="-6"/>
          <w:sz w:val="28"/>
          <w:szCs w:val="28"/>
          <w:lang w:val="en-US"/>
        </w:rPr>
        <w:t>6</w:t>
      </w:r>
      <w:r w:rsidRPr="000F25E8">
        <w:rPr>
          <w:rFonts w:ascii="Times New Roman" w:hAnsi="Times New Roman" w:cs="Times New Roman"/>
          <w:color w:val="auto"/>
          <w:spacing w:val="-6"/>
          <w:sz w:val="28"/>
          <w:szCs w:val="28"/>
        </w:rPr>
        <w:t>.</w:t>
      </w:r>
    </w:p>
    <w:p w:rsidR="00417605" w:rsidRPr="006239CF" w:rsidRDefault="00417605"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z w:val="28"/>
          <w:szCs w:val="28"/>
          <w:lang w:val="en-US"/>
        </w:rPr>
      </w:pPr>
      <w:r w:rsidRPr="006239CF">
        <w:rPr>
          <w:rFonts w:ascii="Times New Roman" w:hAnsi="Times New Roman" w:cs="Times New Roman"/>
          <w:color w:val="auto"/>
          <w:sz w:val="28"/>
          <w:szCs w:val="28"/>
          <w:lang w:val="en-US"/>
        </w:rPr>
        <w:t xml:space="preserve">- Nhận đăng ký dự thi và phát hành hồ sơ: Từ 8h30 ngày </w:t>
      </w:r>
      <w:r w:rsidR="004E2DFC" w:rsidRPr="006239CF">
        <w:rPr>
          <w:rFonts w:ascii="Times New Roman" w:hAnsi="Times New Roman" w:cs="Times New Roman"/>
          <w:color w:val="auto"/>
          <w:sz w:val="28"/>
          <w:szCs w:val="28"/>
          <w:lang w:val="en-US"/>
        </w:rPr>
        <w:t>31</w:t>
      </w:r>
      <w:r w:rsidRPr="006239CF">
        <w:rPr>
          <w:rFonts w:ascii="Times New Roman" w:hAnsi="Times New Roman" w:cs="Times New Roman"/>
          <w:color w:val="auto"/>
          <w:sz w:val="28"/>
          <w:szCs w:val="28"/>
          <w:lang w:val="en-US"/>
        </w:rPr>
        <w:t>/8/2016 đến 1</w:t>
      </w:r>
      <w:r w:rsidR="00AC3983">
        <w:rPr>
          <w:rFonts w:ascii="Times New Roman" w:hAnsi="Times New Roman" w:cs="Times New Roman"/>
          <w:color w:val="auto"/>
          <w:sz w:val="28"/>
          <w:szCs w:val="28"/>
          <w:lang w:val="en-US"/>
        </w:rPr>
        <w:t>6h30</w:t>
      </w:r>
      <w:r w:rsidRPr="006239CF">
        <w:rPr>
          <w:rFonts w:ascii="Times New Roman" w:hAnsi="Times New Roman" w:cs="Times New Roman"/>
          <w:color w:val="auto"/>
          <w:sz w:val="28"/>
          <w:szCs w:val="28"/>
          <w:lang w:val="en-US"/>
        </w:rPr>
        <w:t xml:space="preserve"> ngày </w:t>
      </w:r>
      <w:r w:rsidR="00EF2FFC">
        <w:rPr>
          <w:rFonts w:ascii="Times New Roman" w:hAnsi="Times New Roman" w:cs="Times New Roman"/>
          <w:color w:val="auto"/>
          <w:sz w:val="28"/>
          <w:szCs w:val="28"/>
          <w:lang w:val="en-US"/>
        </w:rPr>
        <w:t>30</w:t>
      </w:r>
      <w:r w:rsidRPr="006239CF">
        <w:rPr>
          <w:rFonts w:ascii="Times New Roman" w:hAnsi="Times New Roman" w:cs="Times New Roman"/>
          <w:color w:val="auto"/>
          <w:sz w:val="28"/>
          <w:szCs w:val="28"/>
          <w:lang w:val="en-US"/>
        </w:rPr>
        <w:t>/9/2016</w:t>
      </w:r>
      <w:r w:rsidR="004F69D0" w:rsidRPr="006239CF">
        <w:rPr>
          <w:rFonts w:ascii="Times New Roman" w:hAnsi="Times New Roman" w:cs="Times New Roman"/>
          <w:color w:val="auto"/>
          <w:sz w:val="28"/>
          <w:szCs w:val="28"/>
          <w:lang w:val="en-US"/>
        </w:rPr>
        <w:t xml:space="preserve"> </w:t>
      </w:r>
      <w:r w:rsidR="004F69D0" w:rsidRPr="006239CF">
        <w:rPr>
          <w:rFonts w:ascii="Times New Roman" w:hAnsi="Times New Roman" w:cs="Times New Roman"/>
          <w:color w:val="auto"/>
          <w:sz w:val="28"/>
          <w:szCs w:val="28"/>
        </w:rPr>
        <w:t>(trong giờ làm việc hành chính)</w:t>
      </w:r>
      <w:r w:rsidRPr="006239CF">
        <w:rPr>
          <w:rFonts w:ascii="Times New Roman" w:hAnsi="Times New Roman" w:cs="Times New Roman"/>
          <w:color w:val="auto"/>
          <w:sz w:val="28"/>
          <w:szCs w:val="28"/>
          <w:lang w:val="en-US"/>
        </w:rPr>
        <w:t>.</w:t>
      </w:r>
    </w:p>
    <w:p w:rsidR="001975F2" w:rsidRPr="006239CF" w:rsidRDefault="001975F2"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z w:val="28"/>
          <w:szCs w:val="28"/>
          <w:lang w:val="en-US"/>
        </w:rPr>
      </w:pPr>
      <w:r w:rsidRPr="006239CF">
        <w:rPr>
          <w:rFonts w:ascii="Times New Roman" w:hAnsi="Times New Roman" w:cs="Times New Roman"/>
          <w:color w:val="auto"/>
          <w:sz w:val="28"/>
          <w:szCs w:val="28"/>
          <w:lang w:val="en-US"/>
        </w:rPr>
        <w:t>(Mỗi đơn vị đăng ký dự thi sẽ được nhận 01 bộ Nhiệm vụ thiết kế kiến trúc và Quy chế thi tuyển)</w:t>
      </w:r>
    </w:p>
    <w:p w:rsidR="0057663C" w:rsidRPr="006239CF" w:rsidRDefault="0057663C"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z w:val="28"/>
          <w:szCs w:val="28"/>
          <w:lang w:val="en-US"/>
        </w:rPr>
      </w:pPr>
      <w:r w:rsidRPr="006239CF">
        <w:rPr>
          <w:rFonts w:ascii="Times New Roman" w:hAnsi="Times New Roman" w:cs="Times New Roman"/>
          <w:color w:val="auto"/>
          <w:sz w:val="28"/>
          <w:szCs w:val="28"/>
          <w:lang w:val="en-US"/>
        </w:rPr>
        <w:t xml:space="preserve">- Thời gian hướng dẫn các đơn vị đi </w:t>
      </w:r>
      <w:r w:rsidR="00BF35DA" w:rsidRPr="006239CF">
        <w:rPr>
          <w:rFonts w:ascii="Times New Roman" w:hAnsi="Times New Roman" w:cs="Times New Roman"/>
          <w:color w:val="auto"/>
          <w:sz w:val="28"/>
          <w:szCs w:val="28"/>
          <w:lang w:val="en-US"/>
        </w:rPr>
        <w:t>thực địa vị trí xây dựng công trình</w:t>
      </w:r>
      <w:r w:rsidRPr="006239CF">
        <w:rPr>
          <w:rFonts w:ascii="Times New Roman" w:hAnsi="Times New Roman" w:cs="Times New Roman"/>
          <w:color w:val="auto"/>
          <w:sz w:val="28"/>
          <w:szCs w:val="28"/>
          <w:lang w:val="en-US"/>
        </w:rPr>
        <w:t xml:space="preserve"> (nếu có yêu cầu): Dự kiến từ ngày 06/9/2016</w:t>
      </w:r>
      <w:r w:rsidR="00BF35DA" w:rsidRPr="006239CF">
        <w:rPr>
          <w:rFonts w:ascii="Times New Roman" w:hAnsi="Times New Roman" w:cs="Times New Roman"/>
          <w:color w:val="auto"/>
          <w:sz w:val="28"/>
          <w:szCs w:val="28"/>
          <w:lang w:val="en-US"/>
        </w:rPr>
        <w:t xml:space="preserve"> đến ngày nộp phương án thi tuyển.</w:t>
      </w:r>
    </w:p>
    <w:p w:rsidR="00EF2FFC" w:rsidRDefault="00CC0B8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z w:val="28"/>
          <w:szCs w:val="28"/>
          <w:lang w:val="en-US"/>
        </w:rPr>
      </w:pPr>
      <w:r w:rsidRPr="006239CF">
        <w:rPr>
          <w:rFonts w:ascii="Times New Roman" w:hAnsi="Times New Roman" w:cs="Times New Roman"/>
          <w:color w:val="auto"/>
          <w:sz w:val="28"/>
          <w:szCs w:val="28"/>
        </w:rPr>
        <w:t>- Thời gian nhận hồ sơ dự thi:</w:t>
      </w:r>
      <w:r w:rsidR="00EF2FFC">
        <w:rPr>
          <w:rFonts w:ascii="Times New Roman" w:hAnsi="Times New Roman" w:cs="Times New Roman"/>
          <w:color w:val="auto"/>
          <w:sz w:val="28"/>
          <w:szCs w:val="28"/>
          <w:lang w:val="en-US"/>
        </w:rPr>
        <w:t xml:space="preserve"> </w:t>
      </w:r>
      <w:r w:rsidR="00B56ADD">
        <w:rPr>
          <w:rFonts w:ascii="Times New Roman" w:hAnsi="Times New Roman" w:cs="Times New Roman"/>
          <w:color w:val="auto"/>
          <w:sz w:val="28"/>
          <w:szCs w:val="28"/>
          <w:lang w:val="en-US"/>
        </w:rPr>
        <w:t xml:space="preserve">Trong </w:t>
      </w:r>
      <w:r w:rsidRPr="006239CF">
        <w:rPr>
          <w:rFonts w:ascii="Times New Roman" w:hAnsi="Times New Roman" w:cs="Times New Roman"/>
          <w:color w:val="auto"/>
          <w:sz w:val="28"/>
          <w:szCs w:val="28"/>
        </w:rPr>
        <w:t xml:space="preserve">ngày </w:t>
      </w:r>
      <w:r w:rsidR="00214E0B">
        <w:rPr>
          <w:rFonts w:ascii="Times New Roman" w:hAnsi="Times New Roman" w:cs="Times New Roman"/>
          <w:color w:val="auto"/>
          <w:sz w:val="28"/>
          <w:szCs w:val="28"/>
          <w:lang w:val="en-US"/>
        </w:rPr>
        <w:t>30</w:t>
      </w:r>
      <w:r w:rsidRPr="006239CF">
        <w:rPr>
          <w:rFonts w:ascii="Times New Roman" w:hAnsi="Times New Roman" w:cs="Times New Roman"/>
          <w:color w:val="auto"/>
          <w:sz w:val="28"/>
          <w:szCs w:val="28"/>
        </w:rPr>
        <w:t>/</w:t>
      </w:r>
      <w:r w:rsidR="00172AD7" w:rsidRPr="006239CF">
        <w:rPr>
          <w:rFonts w:ascii="Times New Roman" w:hAnsi="Times New Roman" w:cs="Times New Roman"/>
          <w:color w:val="auto"/>
          <w:sz w:val="28"/>
          <w:szCs w:val="28"/>
          <w:lang w:val="en-US"/>
        </w:rPr>
        <w:t>9</w:t>
      </w:r>
      <w:r w:rsidRPr="006239CF">
        <w:rPr>
          <w:rFonts w:ascii="Times New Roman" w:hAnsi="Times New Roman" w:cs="Times New Roman"/>
          <w:color w:val="auto"/>
          <w:sz w:val="28"/>
          <w:szCs w:val="28"/>
        </w:rPr>
        <w:t>/201</w:t>
      </w:r>
      <w:r w:rsidR="00657FC3" w:rsidRPr="006239CF">
        <w:rPr>
          <w:rFonts w:ascii="Times New Roman" w:hAnsi="Times New Roman" w:cs="Times New Roman"/>
          <w:color w:val="auto"/>
          <w:sz w:val="28"/>
          <w:szCs w:val="28"/>
          <w:lang w:val="en-US"/>
        </w:rPr>
        <w:t>6</w:t>
      </w:r>
      <w:r w:rsidR="00134413">
        <w:rPr>
          <w:rFonts w:ascii="Times New Roman" w:hAnsi="Times New Roman" w:cs="Times New Roman"/>
          <w:color w:val="auto"/>
          <w:sz w:val="28"/>
          <w:szCs w:val="28"/>
          <w:lang w:val="en-US"/>
        </w:rPr>
        <w:t xml:space="preserve"> (</w:t>
      </w:r>
      <w:r w:rsidR="004C788A">
        <w:rPr>
          <w:rFonts w:ascii="Times New Roman" w:hAnsi="Times New Roman" w:cs="Times New Roman"/>
          <w:color w:val="auto"/>
          <w:sz w:val="28"/>
          <w:szCs w:val="28"/>
          <w:lang w:val="en-US"/>
        </w:rPr>
        <w:t>Buổi sáng t</w:t>
      </w:r>
      <w:r w:rsidR="00134413">
        <w:rPr>
          <w:rFonts w:ascii="Times New Roman" w:hAnsi="Times New Roman" w:cs="Times New Roman"/>
          <w:color w:val="auto"/>
          <w:sz w:val="28"/>
          <w:szCs w:val="28"/>
          <w:lang w:val="en-US"/>
        </w:rPr>
        <w:t>ừ 8</w:t>
      </w:r>
      <w:r w:rsidR="000E6A6D">
        <w:rPr>
          <w:rFonts w:ascii="Times New Roman" w:hAnsi="Times New Roman" w:cs="Times New Roman"/>
          <w:color w:val="auto"/>
          <w:sz w:val="28"/>
          <w:szCs w:val="28"/>
          <w:lang w:val="en-US"/>
        </w:rPr>
        <w:t>h0</w:t>
      </w:r>
      <w:r w:rsidR="00134413">
        <w:rPr>
          <w:rFonts w:ascii="Times New Roman" w:hAnsi="Times New Roman" w:cs="Times New Roman"/>
          <w:color w:val="auto"/>
          <w:sz w:val="28"/>
          <w:szCs w:val="28"/>
          <w:lang w:val="en-US"/>
        </w:rPr>
        <w:t>0</w:t>
      </w:r>
      <w:r w:rsidR="004C788A">
        <w:rPr>
          <w:rFonts w:ascii="Times New Roman" w:hAnsi="Times New Roman" w:cs="Times New Roman"/>
          <w:color w:val="auto"/>
          <w:sz w:val="28"/>
          <w:szCs w:val="28"/>
          <w:lang w:val="en-US"/>
        </w:rPr>
        <w:t xml:space="preserve"> đến 11</w:t>
      </w:r>
      <w:r w:rsidR="000E6A6D">
        <w:rPr>
          <w:rFonts w:ascii="Times New Roman" w:hAnsi="Times New Roman" w:cs="Times New Roman"/>
          <w:color w:val="auto"/>
          <w:sz w:val="28"/>
          <w:szCs w:val="28"/>
          <w:lang w:val="en-US"/>
        </w:rPr>
        <w:t>h</w:t>
      </w:r>
      <w:r w:rsidR="004C788A">
        <w:rPr>
          <w:rFonts w:ascii="Times New Roman" w:hAnsi="Times New Roman" w:cs="Times New Roman"/>
          <w:color w:val="auto"/>
          <w:sz w:val="28"/>
          <w:szCs w:val="28"/>
          <w:lang w:val="en-US"/>
        </w:rPr>
        <w:t>00; buổi chiều từ 13</w:t>
      </w:r>
      <w:r w:rsidR="000E6A6D">
        <w:rPr>
          <w:rFonts w:ascii="Times New Roman" w:hAnsi="Times New Roman" w:cs="Times New Roman"/>
          <w:color w:val="auto"/>
          <w:sz w:val="28"/>
          <w:szCs w:val="28"/>
          <w:lang w:val="en-US"/>
        </w:rPr>
        <w:t>h</w:t>
      </w:r>
      <w:r w:rsidR="004C788A">
        <w:rPr>
          <w:rFonts w:ascii="Times New Roman" w:hAnsi="Times New Roman" w:cs="Times New Roman"/>
          <w:color w:val="auto"/>
          <w:sz w:val="28"/>
          <w:szCs w:val="28"/>
          <w:lang w:val="en-US"/>
        </w:rPr>
        <w:t>30</w:t>
      </w:r>
      <w:r w:rsidR="00134413">
        <w:rPr>
          <w:rFonts w:ascii="Times New Roman" w:hAnsi="Times New Roman" w:cs="Times New Roman"/>
          <w:color w:val="auto"/>
          <w:sz w:val="28"/>
          <w:szCs w:val="28"/>
          <w:lang w:val="en-US"/>
        </w:rPr>
        <w:t xml:space="preserve"> đến</w:t>
      </w:r>
      <w:r w:rsidR="00134413" w:rsidRPr="006239CF">
        <w:rPr>
          <w:rFonts w:ascii="Times New Roman" w:hAnsi="Times New Roman" w:cs="Times New Roman"/>
          <w:color w:val="auto"/>
          <w:sz w:val="28"/>
          <w:szCs w:val="28"/>
        </w:rPr>
        <w:t xml:space="preserve"> 16</w:t>
      </w:r>
      <w:r w:rsidR="000E6A6D">
        <w:rPr>
          <w:rFonts w:ascii="Times New Roman" w:hAnsi="Times New Roman" w:cs="Times New Roman"/>
          <w:color w:val="auto"/>
          <w:sz w:val="28"/>
          <w:szCs w:val="28"/>
          <w:lang w:val="en-US"/>
        </w:rPr>
        <w:t>h</w:t>
      </w:r>
      <w:r w:rsidR="004C788A">
        <w:rPr>
          <w:rFonts w:ascii="Times New Roman" w:hAnsi="Times New Roman" w:cs="Times New Roman"/>
          <w:color w:val="auto"/>
          <w:sz w:val="28"/>
          <w:szCs w:val="28"/>
          <w:lang w:val="en-US"/>
        </w:rPr>
        <w:t>3</w:t>
      </w:r>
      <w:r w:rsidR="00134413" w:rsidRPr="006239CF">
        <w:rPr>
          <w:rFonts w:ascii="Times New Roman" w:hAnsi="Times New Roman" w:cs="Times New Roman"/>
          <w:color w:val="auto"/>
          <w:sz w:val="28"/>
          <w:szCs w:val="28"/>
        </w:rPr>
        <w:t>0</w:t>
      </w:r>
      <w:r w:rsidR="00134413">
        <w:rPr>
          <w:rFonts w:ascii="Times New Roman" w:hAnsi="Times New Roman" w:cs="Times New Roman"/>
          <w:color w:val="auto"/>
          <w:sz w:val="28"/>
          <w:szCs w:val="28"/>
          <w:lang w:val="en-US"/>
        </w:rPr>
        <w:t>)</w:t>
      </w:r>
      <w:r w:rsidR="00EF2FFC">
        <w:rPr>
          <w:rFonts w:ascii="Times New Roman" w:hAnsi="Times New Roman" w:cs="Times New Roman"/>
          <w:color w:val="auto"/>
          <w:sz w:val="28"/>
          <w:szCs w:val="28"/>
          <w:lang w:val="en-US"/>
        </w:rPr>
        <w:t>.</w:t>
      </w:r>
      <w:r w:rsidRPr="006239CF">
        <w:rPr>
          <w:rFonts w:ascii="Times New Roman" w:hAnsi="Times New Roman" w:cs="Times New Roman"/>
          <w:color w:val="auto"/>
          <w:sz w:val="28"/>
          <w:szCs w:val="28"/>
        </w:rPr>
        <w:t xml:space="preserve"> </w:t>
      </w:r>
    </w:p>
    <w:p w:rsidR="00D628D9" w:rsidRPr="006239CF" w:rsidRDefault="00D628D9"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z w:val="28"/>
          <w:szCs w:val="28"/>
        </w:rPr>
      </w:pPr>
      <w:r w:rsidRPr="006239CF">
        <w:rPr>
          <w:rFonts w:ascii="Times New Roman" w:hAnsi="Times New Roman" w:cs="Times New Roman"/>
          <w:color w:val="auto"/>
          <w:sz w:val="28"/>
          <w:szCs w:val="28"/>
        </w:rPr>
        <w:t xml:space="preserve">- Hồ sơ dự thi nộp trực tiếp tại Ban quản lý </w:t>
      </w:r>
      <w:r w:rsidRPr="006239CF">
        <w:rPr>
          <w:rFonts w:ascii="Times New Roman" w:hAnsi="Times New Roman" w:cs="Times New Roman"/>
          <w:color w:val="auto"/>
          <w:sz w:val="28"/>
          <w:szCs w:val="28"/>
          <w:lang w:val="en-US"/>
        </w:rPr>
        <w:t xml:space="preserve">Khu kinh tế </w:t>
      </w:r>
      <w:r w:rsidRPr="006239CF">
        <w:rPr>
          <w:rFonts w:ascii="Times New Roman" w:hAnsi="Times New Roman" w:cs="Times New Roman"/>
          <w:color w:val="auto"/>
          <w:sz w:val="28"/>
          <w:szCs w:val="28"/>
        </w:rPr>
        <w:t>Quảng Bình</w:t>
      </w:r>
      <w:r w:rsidRPr="006239CF">
        <w:rPr>
          <w:rFonts w:ascii="Times New Roman" w:hAnsi="Times New Roman" w:cs="Times New Roman"/>
          <w:color w:val="auto"/>
          <w:sz w:val="28"/>
          <w:szCs w:val="28"/>
          <w:lang w:val="en-US"/>
        </w:rPr>
        <w:t xml:space="preserve"> – Số 117 Lý Thường Kiệt, TP.Đồng Hới, tỉnh Quảng Bình.</w:t>
      </w:r>
      <w:r w:rsidRPr="006239CF">
        <w:rPr>
          <w:rFonts w:ascii="Times New Roman" w:hAnsi="Times New Roman" w:cs="Times New Roman"/>
          <w:color w:val="auto"/>
          <w:sz w:val="28"/>
          <w:szCs w:val="28"/>
        </w:rPr>
        <w:t xml:space="preserve"> Người đến nộp hồ sơ trực tiếp phải có Giấy giới thiệu.</w:t>
      </w:r>
    </w:p>
    <w:p w:rsidR="00CC0B88" w:rsidRPr="006239CF" w:rsidRDefault="00CC0B8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z w:val="28"/>
          <w:szCs w:val="28"/>
        </w:rPr>
      </w:pPr>
      <w:r w:rsidRPr="006239CF">
        <w:rPr>
          <w:rFonts w:ascii="Times New Roman" w:hAnsi="Times New Roman" w:cs="Times New Roman"/>
          <w:color w:val="auto"/>
          <w:sz w:val="28"/>
          <w:szCs w:val="28"/>
        </w:rPr>
        <w:t>- Thời gian xét tuyển: Từ</w:t>
      </w:r>
      <w:r w:rsidR="00657FC3" w:rsidRPr="006239CF">
        <w:rPr>
          <w:rFonts w:ascii="Times New Roman" w:hAnsi="Times New Roman" w:cs="Times New Roman"/>
          <w:color w:val="auto"/>
          <w:sz w:val="28"/>
          <w:szCs w:val="28"/>
        </w:rPr>
        <w:t xml:space="preserve"> ngày </w:t>
      </w:r>
      <w:r w:rsidR="00214E0B">
        <w:rPr>
          <w:rFonts w:ascii="Times New Roman" w:hAnsi="Times New Roman" w:cs="Times New Roman"/>
          <w:color w:val="auto"/>
          <w:sz w:val="28"/>
          <w:szCs w:val="28"/>
          <w:lang w:val="en-US"/>
        </w:rPr>
        <w:t>03</w:t>
      </w:r>
      <w:r w:rsidRPr="006239CF">
        <w:rPr>
          <w:rFonts w:ascii="Times New Roman" w:hAnsi="Times New Roman" w:cs="Times New Roman"/>
          <w:color w:val="auto"/>
          <w:sz w:val="28"/>
          <w:szCs w:val="28"/>
        </w:rPr>
        <w:t>/</w:t>
      </w:r>
      <w:r w:rsidR="00214E0B">
        <w:rPr>
          <w:rFonts w:ascii="Times New Roman" w:hAnsi="Times New Roman" w:cs="Times New Roman"/>
          <w:color w:val="auto"/>
          <w:sz w:val="28"/>
          <w:szCs w:val="28"/>
          <w:lang w:val="en-US"/>
        </w:rPr>
        <w:t>10</w:t>
      </w:r>
      <w:r w:rsidRPr="006239CF">
        <w:rPr>
          <w:rFonts w:ascii="Times New Roman" w:hAnsi="Times New Roman" w:cs="Times New Roman"/>
          <w:color w:val="auto"/>
          <w:sz w:val="28"/>
          <w:szCs w:val="28"/>
        </w:rPr>
        <w:t>/201</w:t>
      </w:r>
      <w:r w:rsidR="00657FC3" w:rsidRPr="006239CF">
        <w:rPr>
          <w:rFonts w:ascii="Times New Roman" w:hAnsi="Times New Roman" w:cs="Times New Roman"/>
          <w:color w:val="auto"/>
          <w:sz w:val="28"/>
          <w:szCs w:val="28"/>
          <w:lang w:val="en-US"/>
        </w:rPr>
        <w:t>6</w:t>
      </w:r>
      <w:r w:rsidRPr="006239CF">
        <w:rPr>
          <w:rFonts w:ascii="Times New Roman" w:hAnsi="Times New Roman" w:cs="Times New Roman"/>
          <w:color w:val="auto"/>
          <w:sz w:val="28"/>
          <w:szCs w:val="28"/>
        </w:rPr>
        <w:t xml:space="preserve"> đến ngày </w:t>
      </w:r>
      <w:r w:rsidR="00C13EA1">
        <w:rPr>
          <w:rFonts w:ascii="Times New Roman" w:hAnsi="Times New Roman" w:cs="Times New Roman"/>
          <w:color w:val="auto"/>
          <w:sz w:val="28"/>
          <w:szCs w:val="28"/>
          <w:lang w:val="en-US"/>
        </w:rPr>
        <w:t>10</w:t>
      </w:r>
      <w:r w:rsidRPr="006239CF">
        <w:rPr>
          <w:rFonts w:ascii="Times New Roman" w:hAnsi="Times New Roman" w:cs="Times New Roman"/>
          <w:color w:val="auto"/>
          <w:sz w:val="28"/>
          <w:szCs w:val="28"/>
        </w:rPr>
        <w:t>/</w:t>
      </w:r>
      <w:r w:rsidR="00657FC3" w:rsidRPr="006239CF">
        <w:rPr>
          <w:rFonts w:ascii="Times New Roman" w:hAnsi="Times New Roman" w:cs="Times New Roman"/>
          <w:color w:val="auto"/>
          <w:sz w:val="28"/>
          <w:szCs w:val="28"/>
          <w:lang w:val="en-US"/>
        </w:rPr>
        <w:t>10</w:t>
      </w:r>
      <w:r w:rsidRPr="006239CF">
        <w:rPr>
          <w:rFonts w:ascii="Times New Roman" w:hAnsi="Times New Roman" w:cs="Times New Roman"/>
          <w:color w:val="auto"/>
          <w:sz w:val="28"/>
          <w:szCs w:val="28"/>
        </w:rPr>
        <w:t>/201</w:t>
      </w:r>
      <w:r w:rsidR="00657FC3" w:rsidRPr="006239CF">
        <w:rPr>
          <w:rFonts w:ascii="Times New Roman" w:hAnsi="Times New Roman" w:cs="Times New Roman"/>
          <w:color w:val="auto"/>
          <w:sz w:val="28"/>
          <w:szCs w:val="28"/>
          <w:lang w:val="en-US"/>
        </w:rPr>
        <w:t>6</w:t>
      </w:r>
      <w:r w:rsidRPr="006239CF">
        <w:rPr>
          <w:rFonts w:ascii="Times New Roman" w:hAnsi="Times New Roman" w:cs="Times New Roman"/>
          <w:color w:val="auto"/>
          <w:sz w:val="28"/>
          <w:szCs w:val="28"/>
        </w:rPr>
        <w:t>.</w:t>
      </w:r>
    </w:p>
    <w:p w:rsidR="00CC0B88" w:rsidRDefault="00CC0B8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pacing w:val="-4"/>
          <w:sz w:val="28"/>
          <w:szCs w:val="28"/>
          <w:lang w:val="en-US"/>
        </w:rPr>
      </w:pPr>
      <w:r w:rsidRPr="006239CF">
        <w:rPr>
          <w:rFonts w:ascii="Times New Roman" w:hAnsi="Times New Roman" w:cs="Times New Roman"/>
          <w:color w:val="auto"/>
          <w:spacing w:val="-4"/>
          <w:sz w:val="28"/>
          <w:szCs w:val="28"/>
        </w:rPr>
        <w:t>- Công bố kết quả cuộc thi: Sau khi được phê duyệt kết quả chọn phương án.</w:t>
      </w:r>
    </w:p>
    <w:p w:rsidR="00B76B86" w:rsidRPr="00B76B86" w:rsidRDefault="00B76B86"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color w:val="auto"/>
          <w:spacing w:val="-4"/>
          <w:sz w:val="28"/>
          <w:szCs w:val="28"/>
          <w:lang w:val="en-US"/>
        </w:rPr>
      </w:pPr>
      <w:r w:rsidRPr="00B76B86">
        <w:rPr>
          <w:rFonts w:ascii="Times New Roman" w:hAnsi="Times New Roman" w:cs="Times New Roman"/>
          <w:color w:val="auto"/>
          <w:spacing w:val="-4"/>
          <w:sz w:val="28"/>
          <w:szCs w:val="28"/>
          <w:lang w:val="en-US"/>
        </w:rPr>
        <w:t>- Các tổ chức cá nhân tìm hiểu nội dung chi tiết tại Website</w:t>
      </w:r>
      <w:r>
        <w:rPr>
          <w:rFonts w:ascii="Times New Roman" w:hAnsi="Times New Roman" w:cs="Times New Roman"/>
          <w:color w:val="auto"/>
          <w:spacing w:val="-4"/>
          <w:sz w:val="28"/>
          <w:szCs w:val="28"/>
          <w:lang w:val="en-US"/>
        </w:rPr>
        <w:t xml:space="preserve"> của Ban Quản lý Khu kinh tế Quảng Bình, địa chỉ: </w:t>
      </w:r>
      <w:r w:rsidRPr="00B76B86">
        <w:rPr>
          <w:rFonts w:ascii="Times New Roman" w:hAnsi="Times New Roman" w:cs="Times New Roman"/>
          <w:color w:val="4F81BD" w:themeColor="accent1"/>
          <w:spacing w:val="-4"/>
          <w:sz w:val="28"/>
          <w:szCs w:val="28"/>
          <w:u w:val="single"/>
          <w:lang w:val="en-US"/>
        </w:rPr>
        <w:t>https://bqlkkt.quangbinh.gov.vn</w:t>
      </w:r>
    </w:p>
    <w:p w:rsidR="001C20AF" w:rsidRPr="001C20AF" w:rsidRDefault="00954ED7"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lang w:val="en-US"/>
        </w:rPr>
        <w:t>2.4</w:t>
      </w:r>
      <w:r w:rsidR="003369A9">
        <w:rPr>
          <w:rFonts w:ascii="Times New Roman" w:hAnsi="Times New Roman" w:cs="Times New Roman"/>
          <w:b/>
          <w:sz w:val="28"/>
          <w:szCs w:val="28"/>
        </w:rPr>
        <w:t xml:space="preserve">. </w:t>
      </w:r>
      <w:r w:rsidR="003369A9">
        <w:rPr>
          <w:rFonts w:ascii="Times New Roman" w:hAnsi="Times New Roman" w:cs="Times New Roman"/>
          <w:b/>
          <w:sz w:val="28"/>
          <w:szCs w:val="28"/>
          <w:lang w:val="en-US"/>
        </w:rPr>
        <w:t xml:space="preserve">Hồ sơ dự thi, tính hợp lệ của </w:t>
      </w:r>
      <w:r w:rsidR="003369A9" w:rsidRPr="00EF1360">
        <w:rPr>
          <w:rFonts w:ascii="Times New Roman" w:hAnsi="Times New Roman" w:cs="Times New Roman"/>
          <w:sz w:val="28"/>
          <w:szCs w:val="28"/>
          <w:lang w:val="en-US"/>
        </w:rPr>
        <w:t>h</w:t>
      </w:r>
      <w:r w:rsidR="003369A9">
        <w:rPr>
          <w:rFonts w:ascii="Times New Roman" w:hAnsi="Times New Roman" w:cs="Times New Roman"/>
          <w:b/>
          <w:sz w:val="28"/>
          <w:szCs w:val="28"/>
          <w:lang w:val="en-US"/>
        </w:rPr>
        <w:t>ồ sơ dự thi</w:t>
      </w:r>
      <w:r w:rsidR="001C20AF" w:rsidRPr="001C20AF">
        <w:rPr>
          <w:rFonts w:ascii="Times New Roman" w:hAnsi="Times New Roman" w:cs="Times New Roman"/>
          <w:b/>
          <w:sz w:val="28"/>
          <w:szCs w:val="28"/>
        </w:rPr>
        <w:t xml:space="preserve">: </w:t>
      </w:r>
    </w:p>
    <w:p w:rsidR="00871648" w:rsidRPr="00871648" w:rsidRDefault="00954ED7"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b/>
          <w:sz w:val="28"/>
          <w:szCs w:val="28"/>
          <w:lang w:val="es-AR"/>
        </w:rPr>
      </w:pPr>
      <w:r>
        <w:rPr>
          <w:rFonts w:ascii="Times New Roman" w:hAnsi="Times New Roman" w:cs="Times New Roman"/>
          <w:b/>
          <w:sz w:val="28"/>
          <w:szCs w:val="28"/>
          <w:lang w:val="es-AR"/>
        </w:rPr>
        <w:t>2.4</w:t>
      </w:r>
      <w:r w:rsidR="00871648" w:rsidRPr="00871648">
        <w:rPr>
          <w:rFonts w:ascii="Times New Roman" w:hAnsi="Times New Roman" w:cs="Times New Roman"/>
          <w:b/>
          <w:sz w:val="28"/>
          <w:szCs w:val="28"/>
          <w:lang w:val="es-AR"/>
        </w:rPr>
        <w:t>.1. Thành phần hồ sơ dự thi:</w:t>
      </w:r>
    </w:p>
    <w:p w:rsidR="008D347E" w:rsidRDefault="008D347E"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Không giới hạn các nội dung minh họa cho phương án dự thi.</w:t>
      </w:r>
    </w:p>
    <w:p w:rsidR="001C20AF" w:rsidRPr="001C20AF" w:rsidRDefault="001C20AF"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z w:val="28"/>
          <w:szCs w:val="28"/>
          <w:lang w:val="es-AR"/>
        </w:rPr>
      </w:pPr>
      <w:r w:rsidRPr="001C20AF">
        <w:rPr>
          <w:rFonts w:ascii="Times New Roman" w:hAnsi="Times New Roman" w:cs="Times New Roman"/>
          <w:sz w:val="28"/>
          <w:szCs w:val="28"/>
          <w:lang w:val="es-AR"/>
        </w:rPr>
        <w:t>Hồ sơ dự thi bắt buộc nộp cho Ban tổ chức gồm:</w:t>
      </w:r>
    </w:p>
    <w:p w:rsidR="001C20AF" w:rsidRPr="001C20AF" w:rsidRDefault="0087164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b/>
          <w:sz w:val="28"/>
          <w:szCs w:val="28"/>
          <w:lang w:val="de-DE"/>
        </w:rPr>
      </w:pPr>
      <w:r>
        <w:rPr>
          <w:rFonts w:ascii="Times New Roman" w:hAnsi="Times New Roman" w:cs="Times New Roman"/>
          <w:b/>
          <w:bCs/>
          <w:i/>
          <w:sz w:val="28"/>
          <w:szCs w:val="28"/>
          <w:lang w:val="en-US"/>
        </w:rPr>
        <w:t>-</w:t>
      </w:r>
      <w:r w:rsidR="001C20AF" w:rsidRPr="001C20AF">
        <w:rPr>
          <w:rFonts w:ascii="Times New Roman" w:hAnsi="Times New Roman" w:cs="Times New Roman"/>
          <w:b/>
          <w:bCs/>
          <w:i/>
          <w:sz w:val="28"/>
          <w:szCs w:val="28"/>
        </w:rPr>
        <w:t xml:space="preserve"> </w:t>
      </w:r>
      <w:r w:rsidR="001C20AF" w:rsidRPr="00871648">
        <w:rPr>
          <w:rFonts w:ascii="Times New Roman" w:hAnsi="Times New Roman" w:cs="Times New Roman"/>
          <w:bCs/>
          <w:sz w:val="28"/>
          <w:szCs w:val="28"/>
        </w:rPr>
        <w:t>Một bộ bản vẽ màu in trên khổ giấy A1</w:t>
      </w:r>
      <w:r w:rsidR="001C20AF" w:rsidRPr="001C20AF">
        <w:rPr>
          <w:rFonts w:ascii="Times New Roman" w:hAnsi="Times New Roman" w:cs="Times New Roman"/>
          <w:sz w:val="28"/>
          <w:szCs w:val="28"/>
        </w:rPr>
        <w:t>, gồm:</w:t>
      </w:r>
      <w:r>
        <w:rPr>
          <w:rFonts w:ascii="Times New Roman" w:hAnsi="Times New Roman" w:cs="Times New Roman"/>
          <w:sz w:val="28"/>
          <w:szCs w:val="28"/>
          <w:lang w:val="en-US"/>
        </w:rPr>
        <w:t xml:space="preserve"> </w:t>
      </w:r>
      <w:r w:rsidR="001C20AF" w:rsidRPr="001C20AF">
        <w:rPr>
          <w:rFonts w:ascii="Times New Roman" w:hAnsi="Times New Roman" w:cs="Times New Roman"/>
          <w:sz w:val="28"/>
          <w:szCs w:val="28"/>
        </w:rPr>
        <w:t>Mặt bằng tổng thể, các mặt đứng, mặt cắt, phối cảnh gốc, phối cảnh tổng thể (ghép với hình ảnh chụp tại hiện trạng</w:t>
      </w:r>
      <w:r w:rsidR="00505CEE">
        <w:rPr>
          <w:rFonts w:ascii="Times New Roman" w:hAnsi="Times New Roman" w:cs="Times New Roman"/>
          <w:sz w:val="28"/>
          <w:szCs w:val="28"/>
          <w:lang w:val="en-US"/>
        </w:rPr>
        <w:t xml:space="preserve"> gồm: Nhà liên ngành, bãi đỗ xe nhập dọc Quốc lộ 12A</w:t>
      </w:r>
      <w:r w:rsidR="00887DF9">
        <w:rPr>
          <w:rFonts w:ascii="Times New Roman" w:hAnsi="Times New Roman" w:cs="Times New Roman"/>
          <w:sz w:val="28"/>
          <w:szCs w:val="28"/>
          <w:lang w:val="en-US"/>
        </w:rPr>
        <w:t>…</w:t>
      </w:r>
      <w:r w:rsidR="001C20AF" w:rsidRPr="001C20AF">
        <w:rPr>
          <w:rFonts w:ascii="Times New Roman" w:hAnsi="Times New Roman" w:cs="Times New Roman"/>
          <w:sz w:val="28"/>
          <w:szCs w:val="28"/>
        </w:rPr>
        <w:t>).</w:t>
      </w:r>
    </w:p>
    <w:p w:rsidR="001C20AF" w:rsidRPr="001C20AF" w:rsidRDefault="0087164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001C20AF" w:rsidRPr="001C20AF">
        <w:rPr>
          <w:rFonts w:ascii="Times New Roman" w:hAnsi="Times New Roman" w:cs="Times New Roman"/>
          <w:sz w:val="28"/>
          <w:szCs w:val="28"/>
        </w:rPr>
        <w:t xml:space="preserve"> 08 tập thuyết minh phương án, khổ giấy A3.</w:t>
      </w:r>
    </w:p>
    <w:p w:rsidR="001C20AF" w:rsidRPr="001C20AF" w:rsidRDefault="0087164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001C20AF" w:rsidRPr="001C20AF">
        <w:rPr>
          <w:rFonts w:ascii="Times New Roman" w:hAnsi="Times New Roman" w:cs="Times New Roman"/>
          <w:sz w:val="28"/>
          <w:szCs w:val="28"/>
        </w:rPr>
        <w:t xml:space="preserve"> 08 tập bản vẽ in màu khổ giấy A3.</w:t>
      </w:r>
    </w:p>
    <w:p w:rsidR="001C20AF" w:rsidRPr="001C20AF" w:rsidRDefault="00871648"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001C20AF" w:rsidRPr="001C20AF">
        <w:rPr>
          <w:rFonts w:ascii="Times New Roman" w:hAnsi="Times New Roman" w:cs="Times New Roman"/>
          <w:sz w:val="28"/>
          <w:szCs w:val="28"/>
        </w:rPr>
        <w:t xml:space="preserve"> 01 đĩa CD (hoặc USB) chứa đầy đủ các bản vẽ và thuyết minh.</w:t>
      </w:r>
    </w:p>
    <w:p w:rsidR="00F77BD4" w:rsidRPr="00774DD7" w:rsidRDefault="00F77BD4"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i/>
          <w:spacing w:val="-4"/>
          <w:sz w:val="28"/>
          <w:szCs w:val="28"/>
        </w:rPr>
      </w:pPr>
      <w:r w:rsidRPr="00774DD7">
        <w:rPr>
          <w:rFonts w:ascii="Times New Roman" w:hAnsi="Times New Roman" w:cs="Times New Roman"/>
          <w:i/>
          <w:spacing w:val="-4"/>
          <w:sz w:val="28"/>
          <w:szCs w:val="28"/>
          <w:lang w:val="en-US"/>
        </w:rPr>
        <w:t>Ghi chú:</w:t>
      </w:r>
      <w:r w:rsidRPr="00774DD7">
        <w:rPr>
          <w:rFonts w:ascii="Times New Roman" w:hAnsi="Times New Roman" w:cs="Times New Roman"/>
          <w:i/>
          <w:spacing w:val="-4"/>
          <w:sz w:val="28"/>
          <w:szCs w:val="28"/>
        </w:rPr>
        <w:t xml:space="preserve"> Mỗi đơn vị tham gia thi </w:t>
      </w:r>
      <w:r w:rsidR="001547E0">
        <w:rPr>
          <w:rFonts w:ascii="Times New Roman" w:hAnsi="Times New Roman" w:cs="Times New Roman"/>
          <w:i/>
          <w:spacing w:val="-4"/>
          <w:sz w:val="28"/>
          <w:szCs w:val="28"/>
          <w:lang w:val="en-US"/>
        </w:rPr>
        <w:t xml:space="preserve">tuyển </w:t>
      </w:r>
      <w:r w:rsidRPr="00774DD7">
        <w:rPr>
          <w:rFonts w:ascii="Times New Roman" w:hAnsi="Times New Roman" w:cs="Times New Roman"/>
          <w:i/>
          <w:spacing w:val="-4"/>
          <w:sz w:val="28"/>
          <w:szCs w:val="28"/>
        </w:rPr>
        <w:t>được trình bày tối đa 02 phương án.</w:t>
      </w:r>
    </w:p>
    <w:p w:rsidR="001C20AF" w:rsidRPr="001C20AF" w:rsidRDefault="00954ED7"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lang w:val="en-US"/>
        </w:rPr>
        <w:t>2.4</w:t>
      </w:r>
      <w:r w:rsidR="00894131">
        <w:rPr>
          <w:rFonts w:ascii="Times New Roman" w:hAnsi="Times New Roman" w:cs="Times New Roman"/>
          <w:b/>
          <w:sz w:val="28"/>
          <w:szCs w:val="28"/>
          <w:lang w:val="en-US"/>
        </w:rPr>
        <w:t>.2</w:t>
      </w:r>
      <w:r w:rsidR="001C20AF" w:rsidRPr="001C20AF">
        <w:rPr>
          <w:rFonts w:ascii="Times New Roman" w:hAnsi="Times New Roman" w:cs="Times New Roman"/>
          <w:b/>
          <w:sz w:val="28"/>
          <w:szCs w:val="28"/>
        </w:rPr>
        <w:t>. Quy định về hồ sơ dự thi:</w:t>
      </w:r>
    </w:p>
    <w:p w:rsidR="00894131" w:rsidRDefault="00894131"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BA3536">
        <w:rPr>
          <w:rFonts w:ascii="Times New Roman" w:hAnsi="Times New Roman" w:cs="Times New Roman"/>
          <w:sz w:val="28"/>
          <w:szCs w:val="28"/>
          <w:lang w:val="en-US"/>
        </w:rPr>
        <w:t>Ngôn ngữ sử dụng trong toàn bộ sản phẩm dự thi và các bản thuyết minh là Tiếng Việ</w:t>
      </w:r>
      <w:r w:rsidR="00EC221F">
        <w:rPr>
          <w:rFonts w:ascii="Times New Roman" w:hAnsi="Times New Roman" w:cs="Times New Roman"/>
          <w:sz w:val="28"/>
          <w:szCs w:val="28"/>
          <w:lang w:val="en-US"/>
        </w:rPr>
        <w:t>t.</w:t>
      </w:r>
    </w:p>
    <w:p w:rsidR="00452354" w:rsidRPr="00BA3536" w:rsidRDefault="00452354"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Hình thức thể hiện: Các ký hiệu màu sắc theo quy ước của bản vẽ thiết kế kiến trúc.</w:t>
      </w:r>
    </w:p>
    <w:p w:rsidR="001C20AF" w:rsidRPr="001C20AF" w:rsidRDefault="00894131" w:rsidP="000F25E8">
      <w:pPr>
        <w:pStyle w:val="BodyText2a"/>
        <w:tabs>
          <w:tab w:val="left" w:pos="281"/>
          <w:tab w:val="left" w:pos="562"/>
          <w:tab w:val="right" w:pos="4496"/>
        </w:tabs>
        <w:spacing w:before="50" w:after="0" w:line="240"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lang w:val="en-US"/>
        </w:rPr>
        <w:t xml:space="preserve">- </w:t>
      </w:r>
      <w:r w:rsidR="001C20AF" w:rsidRPr="001C20AF">
        <w:rPr>
          <w:rFonts w:ascii="Times New Roman" w:hAnsi="Times New Roman" w:cs="Times New Roman"/>
          <w:spacing w:val="-4"/>
          <w:sz w:val="28"/>
          <w:szCs w:val="28"/>
        </w:rPr>
        <w:t>Hồ sơ dự thi tuyển bao gồm thuyết minh, các bản vẽ của phương án dự thi</w:t>
      </w:r>
      <w:r>
        <w:rPr>
          <w:rFonts w:ascii="Times New Roman" w:hAnsi="Times New Roman" w:cs="Times New Roman"/>
          <w:spacing w:val="-4"/>
          <w:sz w:val="28"/>
          <w:szCs w:val="28"/>
          <w:lang w:val="en-US"/>
        </w:rPr>
        <w:t>:</w:t>
      </w:r>
    </w:p>
    <w:p w:rsidR="001C20AF" w:rsidRPr="001C20AF" w:rsidRDefault="00894131"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001C20AF" w:rsidRPr="001C20AF">
        <w:rPr>
          <w:rFonts w:ascii="Times New Roman" w:hAnsi="Times New Roman" w:cs="Times New Roman"/>
          <w:sz w:val="28"/>
          <w:szCs w:val="28"/>
        </w:rPr>
        <w:t xml:space="preserve"> Thuyết minh phải nêu rõ ý tưởng phương án công năng sử dụng, sự phù hợp với quy hoạch, không gian kiến trúc cảnh quan, giải pháp kỹ thuật, </w:t>
      </w:r>
      <w:r w:rsidR="00157D69">
        <w:rPr>
          <w:rFonts w:ascii="Times New Roman" w:hAnsi="Times New Roman" w:cs="Times New Roman"/>
          <w:sz w:val="28"/>
          <w:szCs w:val="28"/>
          <w:lang w:val="en-US"/>
        </w:rPr>
        <w:t>công nghệ xây lắp</w:t>
      </w:r>
      <w:r w:rsidR="001C20AF" w:rsidRPr="001C20AF">
        <w:rPr>
          <w:rFonts w:ascii="Times New Roman" w:hAnsi="Times New Roman" w:cs="Times New Roman"/>
          <w:sz w:val="28"/>
          <w:szCs w:val="28"/>
        </w:rPr>
        <w:t>, vật liệu xây dựng sử dụng, khái toán kinh phí.</w:t>
      </w:r>
    </w:p>
    <w:p w:rsidR="001C20AF" w:rsidRPr="001C20AF" w:rsidRDefault="00894131"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001C20AF" w:rsidRPr="001C20AF">
        <w:rPr>
          <w:rFonts w:ascii="Times New Roman" w:hAnsi="Times New Roman" w:cs="Times New Roman"/>
          <w:sz w:val="28"/>
          <w:szCs w:val="28"/>
        </w:rPr>
        <w:t xml:space="preserve"> Các bản vẽ của phương án dự thi phải thể hiện được đầy đủ nội dung của phương án dự thi và có quy cách theo quy định của quy chế thi tuyển.</w:t>
      </w:r>
    </w:p>
    <w:p w:rsidR="001C20AF" w:rsidRPr="000A4588" w:rsidRDefault="001C20AF"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sidRPr="001C20AF">
        <w:rPr>
          <w:rFonts w:ascii="Times New Roman" w:hAnsi="Times New Roman" w:cs="Times New Roman"/>
          <w:sz w:val="28"/>
          <w:szCs w:val="28"/>
        </w:rPr>
        <w:t xml:space="preserve">- Đơn vị tham gia thi tuyển không được đề tên đơn vị mình trong bất kỳ </w:t>
      </w:r>
      <w:r w:rsidRPr="001C20AF">
        <w:rPr>
          <w:rFonts w:ascii="Times New Roman" w:hAnsi="Times New Roman" w:cs="Times New Roman"/>
          <w:sz w:val="28"/>
          <w:szCs w:val="28"/>
        </w:rPr>
        <w:lastRenderedPageBreak/>
        <w:t>tài liệu nào của hồ sơ dự thi</w:t>
      </w:r>
      <w:r w:rsidR="009C599A">
        <w:rPr>
          <w:rFonts w:ascii="Times New Roman" w:hAnsi="Times New Roman" w:cs="Times New Roman"/>
          <w:sz w:val="28"/>
          <w:szCs w:val="28"/>
          <w:lang w:val="en-US"/>
        </w:rPr>
        <w:t xml:space="preserve">. Ký hiệu cho đơn vị tham gia dự thi được trình bày trong khung chữ nhật kích thước ngang 4cm, đứng 1,5cm với ký hiệu </w:t>
      </w:r>
      <w:r w:rsidR="009C599A" w:rsidRPr="009C599A">
        <w:rPr>
          <w:rFonts w:ascii="Times New Roman" w:hAnsi="Times New Roman" w:cs="Times New Roman"/>
          <w:b/>
          <w:sz w:val="28"/>
          <w:szCs w:val="28"/>
          <w:lang w:val="en-US"/>
        </w:rPr>
        <w:t>KT</w:t>
      </w:r>
      <w:r w:rsidR="009C599A">
        <w:rPr>
          <w:rFonts w:ascii="Times New Roman" w:hAnsi="Times New Roman" w:cs="Times New Roman"/>
          <w:b/>
          <w:sz w:val="28"/>
          <w:szCs w:val="28"/>
          <w:lang w:val="en-US"/>
        </w:rPr>
        <w:t xml:space="preserve">: </w:t>
      </w:r>
      <w:r w:rsidR="009C599A" w:rsidRPr="009C599A">
        <w:rPr>
          <w:rFonts w:ascii="Times New Roman" w:hAnsi="Times New Roman" w:cs="Times New Roman"/>
          <w:b/>
          <w:sz w:val="28"/>
          <w:szCs w:val="28"/>
          <w:lang w:val="en-US"/>
        </w:rPr>
        <w:t>…</w:t>
      </w:r>
      <w:r w:rsidR="000A4588">
        <w:rPr>
          <w:rFonts w:ascii="Times New Roman" w:hAnsi="Times New Roman" w:cs="Times New Roman"/>
          <w:b/>
          <w:sz w:val="28"/>
          <w:szCs w:val="28"/>
          <w:lang w:val="en-US"/>
        </w:rPr>
        <w:t xml:space="preserve"> …</w:t>
      </w:r>
      <w:r w:rsidR="009C599A">
        <w:rPr>
          <w:rFonts w:ascii="Times New Roman" w:hAnsi="Times New Roman" w:cs="Times New Roman"/>
          <w:sz w:val="28"/>
          <w:szCs w:val="28"/>
          <w:lang w:val="en-US"/>
        </w:rPr>
        <w:t xml:space="preserve"> và được trình bày</w:t>
      </w:r>
      <w:r w:rsidRPr="001C20AF">
        <w:rPr>
          <w:rFonts w:ascii="Times New Roman" w:hAnsi="Times New Roman" w:cs="Times New Roman"/>
          <w:sz w:val="28"/>
          <w:szCs w:val="28"/>
        </w:rPr>
        <w:t xml:space="preserve">: Đối với phần bản vẽ khổ giấy A1 </w:t>
      </w:r>
      <w:r w:rsidR="000A4588">
        <w:rPr>
          <w:rFonts w:ascii="Times New Roman" w:hAnsi="Times New Roman" w:cs="Times New Roman"/>
          <w:sz w:val="28"/>
          <w:szCs w:val="28"/>
          <w:lang w:val="en-US"/>
        </w:rPr>
        <w:t>g</w:t>
      </w:r>
      <w:r w:rsidRPr="001C20AF">
        <w:rPr>
          <w:rFonts w:ascii="Times New Roman" w:hAnsi="Times New Roman" w:cs="Times New Roman"/>
          <w:sz w:val="28"/>
          <w:szCs w:val="28"/>
        </w:rPr>
        <w:t>hi vào góc phía trên bên phải của mỗi bản vẽ</w:t>
      </w:r>
      <w:r w:rsidR="000A4588">
        <w:rPr>
          <w:rFonts w:ascii="Times New Roman" w:hAnsi="Times New Roman" w:cs="Times New Roman"/>
          <w:sz w:val="28"/>
          <w:szCs w:val="28"/>
          <w:lang w:val="en-US"/>
        </w:rPr>
        <w:t>;</w:t>
      </w:r>
      <w:r w:rsidRPr="001C20AF">
        <w:rPr>
          <w:rFonts w:ascii="Times New Roman" w:hAnsi="Times New Roman" w:cs="Times New Roman"/>
          <w:sz w:val="28"/>
          <w:szCs w:val="28"/>
        </w:rPr>
        <w:t xml:space="preserve"> Đối với phần thuyết minh và bản vẽ khổ giấy A3, chỉ ghi ở</w:t>
      </w:r>
      <w:r w:rsidR="000A4588">
        <w:rPr>
          <w:rFonts w:ascii="Times New Roman" w:hAnsi="Times New Roman" w:cs="Times New Roman"/>
          <w:sz w:val="28"/>
          <w:szCs w:val="28"/>
        </w:rPr>
        <w:t xml:space="preserve"> ngoài bìa</w:t>
      </w:r>
      <w:r w:rsidR="000A4588">
        <w:rPr>
          <w:rFonts w:ascii="Times New Roman" w:hAnsi="Times New Roman" w:cs="Times New Roman"/>
          <w:sz w:val="28"/>
          <w:szCs w:val="28"/>
          <w:lang w:val="en-US"/>
        </w:rPr>
        <w:t>, ghi vào góc phía trên bên phải của bìa.</w:t>
      </w:r>
    </w:p>
    <w:p w:rsidR="001C20AF" w:rsidRPr="001C20AF" w:rsidRDefault="001C20AF" w:rsidP="00192117">
      <w:pPr>
        <w:pStyle w:val="BodyText2a"/>
        <w:spacing w:before="60" w:after="0" w:line="240" w:lineRule="auto"/>
        <w:ind w:firstLine="720"/>
        <w:jc w:val="both"/>
        <w:rPr>
          <w:rFonts w:ascii="Times New Roman" w:hAnsi="Times New Roman" w:cs="Times New Roman"/>
          <w:i/>
          <w:sz w:val="28"/>
          <w:szCs w:val="28"/>
        </w:rPr>
      </w:pPr>
      <w:r w:rsidRPr="001C20AF">
        <w:rPr>
          <w:rFonts w:ascii="Times New Roman" w:hAnsi="Times New Roman" w:cs="Times New Roman"/>
          <w:b/>
          <w:i/>
          <w:sz w:val="28"/>
          <w:szCs w:val="28"/>
          <w:u w:val="single"/>
        </w:rPr>
        <w:t>Ghi chú</w:t>
      </w:r>
      <w:r w:rsidRPr="001C20AF">
        <w:rPr>
          <w:rFonts w:ascii="Times New Roman" w:hAnsi="Times New Roman" w:cs="Times New Roman"/>
          <w:i/>
          <w:sz w:val="28"/>
          <w:szCs w:val="28"/>
        </w:rPr>
        <w:t xml:space="preserve">: </w:t>
      </w:r>
    </w:p>
    <w:p w:rsidR="001C20AF" w:rsidRPr="000A4588" w:rsidRDefault="001C20AF" w:rsidP="00192117">
      <w:pPr>
        <w:pStyle w:val="BodyText2a"/>
        <w:spacing w:before="60" w:after="0" w:line="240" w:lineRule="auto"/>
        <w:ind w:firstLine="720"/>
        <w:jc w:val="both"/>
        <w:rPr>
          <w:rFonts w:ascii="Times New Roman" w:hAnsi="Times New Roman" w:cs="Times New Roman"/>
          <w:i/>
          <w:sz w:val="28"/>
          <w:szCs w:val="28"/>
        </w:rPr>
      </w:pPr>
      <w:r w:rsidRPr="000A4588">
        <w:rPr>
          <w:rFonts w:ascii="Times New Roman" w:hAnsi="Times New Roman" w:cs="Times New Roman"/>
          <w:i/>
          <w:sz w:val="28"/>
          <w:szCs w:val="28"/>
        </w:rPr>
        <w:t xml:space="preserve">- </w:t>
      </w:r>
      <w:r w:rsidR="000A4588" w:rsidRPr="000A4588">
        <w:rPr>
          <w:rFonts w:ascii="Times New Roman" w:hAnsi="Times New Roman" w:cs="Times New Roman"/>
          <w:i/>
          <w:sz w:val="28"/>
          <w:szCs w:val="28"/>
          <w:lang w:val="en-US"/>
        </w:rPr>
        <w:t>Ban tổ chức sẽ ghi ký hiệu gồm 2 chữ số sau ký hiệu “KT:”</w:t>
      </w:r>
      <w:r w:rsidR="007D1540">
        <w:rPr>
          <w:rFonts w:ascii="Times New Roman" w:hAnsi="Times New Roman" w:cs="Times New Roman"/>
          <w:i/>
          <w:sz w:val="28"/>
          <w:szCs w:val="28"/>
          <w:lang w:val="en-US"/>
        </w:rPr>
        <w:t>; T</w:t>
      </w:r>
      <w:r w:rsidR="000A4588" w:rsidRPr="000A4588">
        <w:rPr>
          <w:rFonts w:ascii="Times New Roman" w:hAnsi="Times New Roman" w:cs="Times New Roman"/>
          <w:i/>
          <w:sz w:val="28"/>
          <w:szCs w:val="28"/>
          <w:lang w:val="en-US"/>
        </w:rPr>
        <w:t xml:space="preserve">hông tin đơn vị dự thi tương ứng với </w:t>
      </w:r>
      <w:r w:rsidR="005D4B2C">
        <w:rPr>
          <w:rFonts w:ascii="Times New Roman" w:hAnsi="Times New Roman" w:cs="Times New Roman"/>
          <w:i/>
          <w:sz w:val="28"/>
          <w:szCs w:val="28"/>
          <w:lang w:val="en-US"/>
        </w:rPr>
        <w:t>ký</w:t>
      </w:r>
      <w:r w:rsidR="000A4588" w:rsidRPr="000A4588">
        <w:rPr>
          <w:rFonts w:ascii="Times New Roman" w:hAnsi="Times New Roman" w:cs="Times New Roman"/>
          <w:i/>
          <w:sz w:val="28"/>
          <w:szCs w:val="28"/>
          <w:lang w:val="en-US"/>
        </w:rPr>
        <w:t xml:space="preserve"> hiệu sẽ được niêm phong và công bố sau khi Hội đồng tuyển chọn hoàn tất đánh giá.</w:t>
      </w:r>
    </w:p>
    <w:p w:rsidR="00834311" w:rsidRPr="00834311" w:rsidRDefault="00834311"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i/>
          <w:color w:val="auto"/>
          <w:sz w:val="28"/>
          <w:szCs w:val="28"/>
        </w:rPr>
      </w:pPr>
      <w:r w:rsidRPr="00834311">
        <w:rPr>
          <w:rFonts w:ascii="Times New Roman" w:hAnsi="Times New Roman" w:cs="Times New Roman"/>
          <w:i/>
          <w:color w:val="auto"/>
          <w:sz w:val="28"/>
          <w:szCs w:val="28"/>
        </w:rPr>
        <w:t>- Hồ sơ thi tuyển sau khi xét không trả lại cho các đơn vị tham gia.</w:t>
      </w:r>
    </w:p>
    <w:p w:rsidR="00417605" w:rsidRPr="00417605" w:rsidRDefault="005B5DCE"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2.4.3.</w:t>
      </w:r>
      <w:r w:rsidR="00417605">
        <w:rPr>
          <w:rFonts w:ascii="Times New Roman" w:hAnsi="Times New Roman" w:cs="Times New Roman"/>
          <w:b/>
          <w:sz w:val="28"/>
          <w:szCs w:val="28"/>
          <w:lang w:val="en-US"/>
        </w:rPr>
        <w:t xml:space="preserve"> </w:t>
      </w:r>
      <w:r w:rsidR="00417605" w:rsidRPr="00417605">
        <w:rPr>
          <w:rFonts w:ascii="Times New Roman" w:hAnsi="Times New Roman" w:cs="Times New Roman"/>
          <w:b/>
          <w:sz w:val="28"/>
          <w:szCs w:val="28"/>
          <w:lang w:val="en-US"/>
        </w:rPr>
        <w:t>Những Hồ sơ được coi là không hợp lệ:</w:t>
      </w:r>
    </w:p>
    <w:p w:rsidR="00417605" w:rsidRDefault="00417605"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Không đăng ký dự thi.</w:t>
      </w:r>
    </w:p>
    <w:p w:rsidR="00417605" w:rsidRDefault="00417605"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Nộp không đúng thời gian quy định</w:t>
      </w:r>
      <w:r w:rsidR="005B5DCE">
        <w:rPr>
          <w:rFonts w:ascii="Times New Roman" w:hAnsi="Times New Roman" w:cs="Times New Roman"/>
          <w:sz w:val="28"/>
          <w:szCs w:val="28"/>
          <w:lang w:val="en-US"/>
        </w:rPr>
        <w:t xml:space="preserve"> tại mục 2.3.</w:t>
      </w:r>
    </w:p>
    <w:p w:rsidR="005B5DCE" w:rsidRPr="00417605" w:rsidRDefault="005B5DCE"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Thành phần hồ sơ và nội dung hồ sơ không đúng theo quy định tại mục 2.4.1 và mục 2.4.2.</w:t>
      </w:r>
    </w:p>
    <w:p w:rsidR="001C20AF" w:rsidRPr="00417605" w:rsidRDefault="00FF7804"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Hội đồng tuyển chọn sẽ không xem xét những hồ sơ dự thi không đáp ứng những yêu cầu trên mà không phải giải thích với cá nhân, tổ chức dự</w:t>
      </w:r>
      <w:r w:rsidR="00960A55">
        <w:rPr>
          <w:rFonts w:ascii="Times New Roman" w:hAnsi="Times New Roman" w:cs="Times New Roman"/>
          <w:sz w:val="28"/>
          <w:szCs w:val="28"/>
          <w:lang w:val="en-US"/>
        </w:rPr>
        <w:t xml:space="preserve"> thi và sẽ không được hỗ trợ chi phí dự thi.</w:t>
      </w:r>
    </w:p>
    <w:p w:rsidR="006C2E0A" w:rsidRDefault="006C2E0A"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III</w:t>
      </w:r>
      <w:r w:rsidRPr="006C2E0A">
        <w:rPr>
          <w:rFonts w:ascii="Times New Roman" w:hAnsi="Times New Roman" w:cs="Times New Roman"/>
          <w:b/>
          <w:sz w:val="28"/>
          <w:szCs w:val="28"/>
        </w:rPr>
        <w:t xml:space="preserve">. </w:t>
      </w:r>
      <w:r>
        <w:rPr>
          <w:rFonts w:ascii="Times New Roman" w:hAnsi="Times New Roman" w:cs="Times New Roman"/>
          <w:b/>
          <w:sz w:val="28"/>
          <w:szCs w:val="28"/>
          <w:lang w:val="en-US"/>
        </w:rPr>
        <w:t>THÀNH PHẦN HỘI ĐỒNG THI TUYỂN:</w:t>
      </w:r>
    </w:p>
    <w:p w:rsidR="00BF6DF1" w:rsidRPr="007953A1" w:rsidRDefault="00BF6DF1"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sidRPr="00BF6DF1">
        <w:rPr>
          <w:rFonts w:ascii="Times New Roman" w:hAnsi="Times New Roman" w:cs="Times New Roman"/>
          <w:sz w:val="28"/>
          <w:szCs w:val="28"/>
        </w:rPr>
        <w:t xml:space="preserve">- Hội đồng </w:t>
      </w:r>
      <w:r>
        <w:rPr>
          <w:rFonts w:ascii="Times New Roman" w:hAnsi="Times New Roman" w:cs="Times New Roman"/>
          <w:sz w:val="28"/>
          <w:szCs w:val="28"/>
          <w:lang w:val="en-US"/>
        </w:rPr>
        <w:t xml:space="preserve">thi tuyển do Ban Quản lý Khu kinh tế </w:t>
      </w:r>
      <w:r w:rsidR="0055747A">
        <w:rPr>
          <w:rFonts w:ascii="Times New Roman" w:hAnsi="Times New Roman" w:cs="Times New Roman"/>
          <w:sz w:val="28"/>
          <w:szCs w:val="28"/>
          <w:lang w:val="en-US"/>
        </w:rPr>
        <w:t xml:space="preserve">Quảng Bình </w:t>
      </w:r>
      <w:r>
        <w:rPr>
          <w:rFonts w:ascii="Times New Roman" w:hAnsi="Times New Roman" w:cs="Times New Roman"/>
          <w:sz w:val="28"/>
          <w:szCs w:val="28"/>
          <w:lang w:val="en-US"/>
        </w:rPr>
        <w:t>thành lập</w:t>
      </w:r>
      <w:r w:rsidR="007953A1">
        <w:rPr>
          <w:rFonts w:ascii="Times New Roman" w:hAnsi="Times New Roman" w:cs="Times New Roman"/>
          <w:sz w:val="28"/>
          <w:szCs w:val="28"/>
          <w:lang w:val="en-US"/>
        </w:rPr>
        <w:t>.</w:t>
      </w:r>
    </w:p>
    <w:p w:rsidR="00B95343" w:rsidRPr="006C2E0A" w:rsidRDefault="00B95343"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sidRPr="00BF6DF1">
        <w:rPr>
          <w:rFonts w:ascii="Times New Roman" w:hAnsi="Times New Roman" w:cs="Times New Roman"/>
          <w:sz w:val="28"/>
          <w:szCs w:val="28"/>
        </w:rPr>
        <w:t>-</w:t>
      </w:r>
      <w:r w:rsidRPr="006C2E0A">
        <w:rPr>
          <w:rFonts w:ascii="Times New Roman" w:hAnsi="Times New Roman" w:cs="Times New Roman"/>
          <w:sz w:val="28"/>
          <w:szCs w:val="28"/>
        </w:rPr>
        <w:t xml:space="preserve"> Thành phần Hội đồng bao gồm Chủ tịch Hội đồng và các thành viên Hội đồng. Số lượng thành viên Hội đồng </w:t>
      </w:r>
      <w:r>
        <w:rPr>
          <w:rFonts w:ascii="Times New Roman" w:hAnsi="Times New Roman" w:cs="Times New Roman"/>
          <w:sz w:val="28"/>
          <w:szCs w:val="28"/>
          <w:lang w:val="en-US"/>
        </w:rPr>
        <w:t>dự kiến</w:t>
      </w:r>
      <w:r w:rsidRPr="006C2E0A">
        <w:rPr>
          <w:rFonts w:ascii="Times New Roman" w:hAnsi="Times New Roman" w:cs="Times New Roman"/>
          <w:sz w:val="28"/>
          <w:szCs w:val="28"/>
        </w:rPr>
        <w:t xml:space="preserve"> 11 người.</w:t>
      </w:r>
    </w:p>
    <w:p w:rsidR="005C55AA" w:rsidRPr="006C2E0A" w:rsidRDefault="005C55AA"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Pr="006C2E0A">
        <w:rPr>
          <w:rFonts w:ascii="Times New Roman" w:hAnsi="Times New Roman" w:cs="Times New Roman"/>
          <w:sz w:val="28"/>
          <w:szCs w:val="28"/>
        </w:rPr>
        <w:t xml:space="preserve"> Hội đồng có </w:t>
      </w:r>
      <w:r>
        <w:rPr>
          <w:rFonts w:ascii="Times New Roman" w:hAnsi="Times New Roman" w:cs="Times New Roman"/>
          <w:sz w:val="28"/>
          <w:szCs w:val="28"/>
          <w:lang w:val="en-US"/>
        </w:rPr>
        <w:t>nhiều</w:t>
      </w:r>
      <w:r w:rsidRPr="006C2E0A">
        <w:rPr>
          <w:rFonts w:ascii="Times New Roman" w:hAnsi="Times New Roman" w:cs="Times New Roman"/>
          <w:sz w:val="28"/>
          <w:szCs w:val="28"/>
        </w:rPr>
        <w:t xml:space="preserve"> thành viên là kiến trúc sư có kiến thức, kinh nghiệm về thể loại công trình thi tuyển, tuyển chọn. Có đại diện của cơ quan quản lý nhà nước về quy hoạch, kiến trúc, xây dựng và đại diện của Hội kiến trúc sư cấp tỉnh.</w:t>
      </w:r>
    </w:p>
    <w:p w:rsidR="006C2E0A" w:rsidRPr="006C2E0A" w:rsidRDefault="006C2E0A"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w:t>
      </w:r>
      <w:r w:rsidRPr="006C2E0A">
        <w:rPr>
          <w:rFonts w:ascii="Times New Roman" w:hAnsi="Times New Roman" w:cs="Times New Roman"/>
          <w:sz w:val="28"/>
          <w:szCs w:val="28"/>
        </w:rPr>
        <w:t xml:space="preserve"> Các thành viên Hội đồng là những người có chuyên môn, kinh nghiệm trong lĩnh vực quy hoạch, kiến trúc, xây dựng và các lĩnh vự</w:t>
      </w:r>
      <w:r w:rsidR="005A001C">
        <w:rPr>
          <w:rFonts w:ascii="Times New Roman" w:hAnsi="Times New Roman" w:cs="Times New Roman"/>
          <w:sz w:val="28"/>
          <w:szCs w:val="28"/>
        </w:rPr>
        <w:t>c liên quan</w:t>
      </w:r>
      <w:r w:rsidR="005A001C">
        <w:rPr>
          <w:rFonts w:ascii="Times New Roman" w:hAnsi="Times New Roman" w:cs="Times New Roman"/>
          <w:sz w:val="28"/>
          <w:szCs w:val="28"/>
          <w:lang w:val="en-US"/>
        </w:rPr>
        <w:t>.</w:t>
      </w:r>
      <w:r w:rsidRPr="006C2E0A">
        <w:rPr>
          <w:rFonts w:ascii="Times New Roman" w:hAnsi="Times New Roman" w:cs="Times New Roman"/>
          <w:sz w:val="28"/>
          <w:szCs w:val="28"/>
        </w:rPr>
        <w:t xml:space="preserve"> </w:t>
      </w:r>
      <w:r w:rsidR="005A001C" w:rsidRPr="00BF6DF1">
        <w:rPr>
          <w:rFonts w:ascii="Times New Roman" w:hAnsi="Times New Roman" w:cs="Times New Roman"/>
          <w:sz w:val="28"/>
          <w:szCs w:val="28"/>
        </w:rPr>
        <w:t xml:space="preserve">Hội đồng hoạt động theo nguyên tắc tập thể, đảm bảo khách quan, </w:t>
      </w:r>
      <w:r w:rsidR="005A001C">
        <w:rPr>
          <w:rFonts w:ascii="Times New Roman" w:hAnsi="Times New Roman" w:cs="Times New Roman"/>
          <w:sz w:val="28"/>
          <w:szCs w:val="28"/>
          <w:lang w:val="en-US"/>
        </w:rPr>
        <w:t xml:space="preserve">công tâm, </w:t>
      </w:r>
      <w:r w:rsidR="005A001C" w:rsidRPr="00BF6DF1">
        <w:rPr>
          <w:rFonts w:ascii="Times New Roman" w:hAnsi="Times New Roman" w:cs="Times New Roman"/>
          <w:sz w:val="28"/>
          <w:szCs w:val="28"/>
        </w:rPr>
        <w:t>trung thực và đúng quy định.</w:t>
      </w:r>
      <w:r w:rsidRPr="006C2E0A">
        <w:rPr>
          <w:rFonts w:ascii="Times New Roman" w:hAnsi="Times New Roman" w:cs="Times New Roman"/>
          <w:sz w:val="28"/>
          <w:szCs w:val="28"/>
        </w:rPr>
        <w:t xml:space="preserve"> </w:t>
      </w:r>
    </w:p>
    <w:p w:rsidR="00702B0F" w:rsidRDefault="00702B0F"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IV. CHI PHÍ TỔ CHỨC THI TUYỂN</w:t>
      </w:r>
      <w:r w:rsidR="006D7E0D">
        <w:rPr>
          <w:rFonts w:ascii="Times New Roman" w:hAnsi="Times New Roman" w:cs="Times New Roman"/>
          <w:b/>
          <w:sz w:val="28"/>
          <w:szCs w:val="28"/>
          <w:lang w:val="en-US"/>
        </w:rPr>
        <w:t>, GIÁ TRỊ GIẢI THƯỞNG</w:t>
      </w:r>
      <w:r>
        <w:rPr>
          <w:rFonts w:ascii="Times New Roman" w:hAnsi="Times New Roman" w:cs="Times New Roman"/>
          <w:b/>
          <w:sz w:val="28"/>
          <w:szCs w:val="28"/>
          <w:lang w:val="en-US"/>
        </w:rPr>
        <w:t>:</w:t>
      </w:r>
    </w:p>
    <w:p w:rsidR="00702B0F" w:rsidRDefault="00702B0F"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Pr>
          <w:rFonts w:ascii="Times New Roman" w:hAnsi="Times New Roman" w:cs="Times New Roman"/>
          <w:sz w:val="28"/>
          <w:szCs w:val="28"/>
          <w:lang w:val="en-US"/>
        </w:rPr>
        <w:t>Chi phí tổ chức thi tuyển</w:t>
      </w:r>
      <w:r w:rsidR="006D7E0D">
        <w:rPr>
          <w:rFonts w:ascii="Times New Roman" w:hAnsi="Times New Roman" w:cs="Times New Roman"/>
          <w:sz w:val="28"/>
          <w:szCs w:val="28"/>
          <w:lang w:val="en-US"/>
        </w:rPr>
        <w:t xml:space="preserve"> được lấy từ nguồn dự phòng của dự án Nhà liên ngành và Quốc môn Khu kinh tế cửa khẩu Quốc tế Cha Lo.</w:t>
      </w:r>
    </w:p>
    <w:p w:rsidR="00CD5888" w:rsidRPr="00CD5888" w:rsidRDefault="00CD5888" w:rsidP="00192117">
      <w:pPr>
        <w:spacing w:before="6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Chi phí tổ chức thi tuyển:</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sidRPr="00CD5888">
        <w:rPr>
          <w:rFonts w:ascii="Times New Roman" w:hAnsi="Times New Roman" w:cs="Times New Roman"/>
          <w:sz w:val="28"/>
          <w:szCs w:val="28"/>
          <w:lang w:val="en-US"/>
        </w:rPr>
        <w:t>85.000.000 đồng.</w:t>
      </w:r>
    </w:p>
    <w:p w:rsidR="00CD5888" w:rsidRPr="00ED7F3F" w:rsidRDefault="00CD5888" w:rsidP="00192117">
      <w:pPr>
        <w:spacing w:before="60"/>
        <w:ind w:firstLine="567"/>
        <w:jc w:val="center"/>
        <w:rPr>
          <w:rFonts w:ascii="Times New Roman" w:hAnsi="Times New Roman" w:cs="Times New Roman"/>
          <w:i/>
          <w:sz w:val="28"/>
          <w:szCs w:val="28"/>
          <w:lang w:val="en-US"/>
        </w:rPr>
      </w:pPr>
      <w:r w:rsidRPr="00ED7F3F">
        <w:rPr>
          <w:rFonts w:ascii="Times New Roman" w:hAnsi="Times New Roman" w:cs="Times New Roman"/>
          <w:i/>
          <w:sz w:val="28"/>
          <w:szCs w:val="28"/>
          <w:lang w:val="en-US"/>
        </w:rPr>
        <w:t>(Bằng chữ: Tám mươi lăm triệu đồng chẵn)</w:t>
      </w:r>
    </w:p>
    <w:p w:rsidR="00CD5888" w:rsidRPr="00CD5888" w:rsidRDefault="00CD5888" w:rsidP="00192117">
      <w:pPr>
        <w:spacing w:before="60"/>
        <w:ind w:firstLine="567"/>
        <w:jc w:val="both"/>
        <w:rPr>
          <w:rFonts w:ascii="Times New Roman" w:hAnsi="Times New Roman" w:cs="Times New Roman"/>
          <w:sz w:val="28"/>
          <w:szCs w:val="28"/>
          <w:lang w:val="en-US"/>
        </w:rPr>
      </w:pPr>
      <w:r w:rsidRPr="00CD5888">
        <w:rPr>
          <w:rFonts w:ascii="Times New Roman" w:hAnsi="Times New Roman" w:cs="Times New Roman"/>
          <w:sz w:val="28"/>
          <w:szCs w:val="28"/>
          <w:lang w:val="en-US"/>
        </w:rPr>
        <w:t>Trong đó:</w:t>
      </w:r>
    </w:p>
    <w:p w:rsidR="00CD5888" w:rsidRDefault="00CD5888" w:rsidP="00192117">
      <w:pPr>
        <w:widowControl/>
        <w:spacing w:before="6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D5888">
        <w:rPr>
          <w:rFonts w:ascii="Times New Roman" w:hAnsi="Times New Roman" w:cs="Times New Roman"/>
          <w:sz w:val="28"/>
          <w:szCs w:val="28"/>
          <w:lang w:val="en-US"/>
        </w:rPr>
        <w:t xml:space="preserve">Chi phí hỗ trợ các phương án dự thi có hồ sơ </w:t>
      </w:r>
      <w:r w:rsidR="006239CF">
        <w:rPr>
          <w:rFonts w:ascii="Times New Roman" w:hAnsi="Times New Roman" w:cs="Times New Roman"/>
          <w:sz w:val="28"/>
          <w:szCs w:val="28"/>
          <w:lang w:val="en-US"/>
        </w:rPr>
        <w:t>hợp lệ (</w:t>
      </w:r>
      <w:r w:rsidRPr="00CD5888">
        <w:rPr>
          <w:rFonts w:ascii="Times New Roman" w:hAnsi="Times New Roman" w:cs="Times New Roman"/>
          <w:sz w:val="28"/>
          <w:szCs w:val="28"/>
          <w:lang w:val="en-US"/>
        </w:rPr>
        <w:t>đáp ứng đầy đủ các yêu cầu trong quy chế thi tuyến</w:t>
      </w:r>
      <w:r w:rsidR="006239CF">
        <w:rPr>
          <w:rFonts w:ascii="Times New Roman" w:hAnsi="Times New Roman" w:cs="Times New Roman"/>
          <w:sz w:val="28"/>
          <w:szCs w:val="28"/>
          <w:lang w:val="en-US"/>
        </w:rPr>
        <w:t>)</w:t>
      </w:r>
      <w:r w:rsidR="00EF38D0">
        <w:rPr>
          <w:rFonts w:ascii="Times New Roman" w:hAnsi="Times New Roman" w:cs="Times New Roman"/>
          <w:sz w:val="28"/>
          <w:szCs w:val="28"/>
          <w:lang w:val="en-US"/>
        </w:rPr>
        <w:t>:</w:t>
      </w:r>
      <w:r w:rsidRPr="00CD5888">
        <w:rPr>
          <w:rFonts w:ascii="Times New Roman" w:hAnsi="Times New Roman" w:cs="Times New Roman"/>
          <w:sz w:val="28"/>
          <w:szCs w:val="28"/>
          <w:lang w:val="en-US"/>
        </w:rPr>
        <w:t xml:space="preserve"> </w:t>
      </w:r>
      <w:r w:rsidR="00DB10BC">
        <w:rPr>
          <w:rFonts w:ascii="Times New Roman" w:hAnsi="Times New Roman" w:cs="Times New Roman"/>
          <w:sz w:val="28"/>
          <w:szCs w:val="28"/>
          <w:lang w:val="en-US"/>
        </w:rPr>
        <w:tab/>
      </w:r>
      <w:r w:rsidR="00DB10BC">
        <w:rPr>
          <w:rFonts w:ascii="Times New Roman" w:hAnsi="Times New Roman" w:cs="Times New Roman"/>
          <w:sz w:val="28"/>
          <w:szCs w:val="28"/>
          <w:lang w:val="en-US"/>
        </w:rPr>
        <w:tab/>
      </w:r>
      <w:r w:rsidR="00DB10BC">
        <w:rPr>
          <w:rFonts w:ascii="Times New Roman" w:hAnsi="Times New Roman" w:cs="Times New Roman"/>
          <w:sz w:val="28"/>
          <w:szCs w:val="28"/>
          <w:lang w:val="en-US"/>
        </w:rPr>
        <w:tab/>
        <w:t xml:space="preserve">   </w:t>
      </w:r>
      <w:r w:rsidRPr="00CD5888">
        <w:rPr>
          <w:rFonts w:ascii="Times New Roman" w:hAnsi="Times New Roman" w:cs="Times New Roman"/>
          <w:sz w:val="28"/>
          <w:szCs w:val="28"/>
          <w:lang w:val="en-US"/>
        </w:rPr>
        <w:t>50.000.000 đồng.</w:t>
      </w:r>
    </w:p>
    <w:p w:rsidR="006239CF" w:rsidRPr="006239CF" w:rsidRDefault="006239CF" w:rsidP="006239CF">
      <w:pPr>
        <w:widowControl/>
        <w:spacing w:before="60"/>
        <w:ind w:firstLine="567"/>
        <w:jc w:val="center"/>
        <w:rPr>
          <w:rFonts w:ascii="Times New Roman" w:hAnsi="Times New Roman" w:cs="Times New Roman"/>
          <w:i/>
          <w:sz w:val="28"/>
          <w:szCs w:val="28"/>
          <w:lang w:val="en-US"/>
        </w:rPr>
      </w:pPr>
      <w:r w:rsidRPr="006239CF">
        <w:rPr>
          <w:rFonts w:ascii="Times New Roman" w:hAnsi="Times New Roman" w:cs="Times New Roman"/>
          <w:i/>
          <w:sz w:val="28"/>
          <w:szCs w:val="28"/>
          <w:lang w:val="en-US"/>
        </w:rPr>
        <w:t>(Dự kiến 05 triệu đồng/01 phương án)</w:t>
      </w:r>
    </w:p>
    <w:p w:rsidR="00CD5888" w:rsidRPr="00CD5888" w:rsidRDefault="00CD5888" w:rsidP="00192117">
      <w:pPr>
        <w:widowControl/>
        <w:spacing w:before="6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D5888">
        <w:rPr>
          <w:rFonts w:ascii="Times New Roman" w:hAnsi="Times New Roman" w:cs="Times New Roman"/>
          <w:sz w:val="28"/>
          <w:szCs w:val="28"/>
          <w:lang w:val="en-US"/>
        </w:rPr>
        <w:t>Chi phí tổ chức thi và xét chọn phương án:   25.000.000 đồng.</w:t>
      </w:r>
    </w:p>
    <w:p w:rsidR="00CD5888" w:rsidRDefault="00CD5888" w:rsidP="00192117">
      <w:pPr>
        <w:widowControl/>
        <w:spacing w:before="6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Pr="00CD5888">
        <w:rPr>
          <w:rFonts w:ascii="Times New Roman" w:hAnsi="Times New Roman" w:cs="Times New Roman"/>
          <w:sz w:val="28"/>
          <w:szCs w:val="28"/>
          <w:lang w:val="en-US"/>
        </w:rPr>
        <w:t>Chi phí thưởng cho phương án đạt giải nhất: 10.000.000 đồng.</w:t>
      </w:r>
    </w:p>
    <w:p w:rsidR="00F036C6" w:rsidRDefault="00CD5888"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V</w:t>
      </w:r>
      <w:r w:rsidR="001C20AF" w:rsidRPr="001C20AF">
        <w:rPr>
          <w:rFonts w:ascii="Times New Roman" w:hAnsi="Times New Roman" w:cs="Times New Roman"/>
          <w:b/>
          <w:sz w:val="28"/>
          <w:szCs w:val="28"/>
        </w:rPr>
        <w:t xml:space="preserve">. </w:t>
      </w:r>
      <w:r w:rsidR="00F036C6">
        <w:rPr>
          <w:rFonts w:ascii="Times New Roman" w:hAnsi="Times New Roman" w:cs="Times New Roman"/>
          <w:b/>
          <w:sz w:val="28"/>
          <w:szCs w:val="28"/>
          <w:lang w:val="en-US"/>
        </w:rPr>
        <w:t xml:space="preserve">QUYỀN, TRÁCH NHIỆM CỦA CÁC BÊN LIÊN QUAN, BẢN QUYỀN TÁC GIẢ: </w:t>
      </w:r>
    </w:p>
    <w:p w:rsidR="00CD5888" w:rsidRPr="00B80CB0" w:rsidRDefault="00717FE8"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pacing w:val="-4"/>
          <w:sz w:val="28"/>
          <w:szCs w:val="28"/>
          <w:lang w:val="en-US"/>
        </w:rPr>
      </w:pPr>
      <w:r w:rsidRPr="00B80CB0">
        <w:rPr>
          <w:rFonts w:ascii="Times New Roman" w:hAnsi="Times New Roman" w:cs="Times New Roman"/>
          <w:b/>
          <w:spacing w:val="-4"/>
          <w:sz w:val="28"/>
          <w:szCs w:val="28"/>
          <w:lang w:val="en-US"/>
        </w:rPr>
        <w:t>5</w:t>
      </w:r>
      <w:r w:rsidR="00CD5888" w:rsidRPr="00B80CB0">
        <w:rPr>
          <w:rFonts w:ascii="Times New Roman" w:hAnsi="Times New Roman" w:cs="Times New Roman"/>
          <w:b/>
          <w:spacing w:val="-4"/>
          <w:sz w:val="28"/>
          <w:szCs w:val="28"/>
          <w:lang w:val="en-US"/>
        </w:rPr>
        <w:t>.1. Quyền công bố và bản quyền tác giả của các phương án kiến trúc:</w:t>
      </w:r>
    </w:p>
    <w:p w:rsidR="00CD5888" w:rsidRDefault="00CD5888"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Bản quyền tác giả của các phương án kiến trúc đạt giải thuộc về chủ đầu tư không phụ thuộc vào đơn vị dự thi có hay không nhận kinh phí giải thưởng.</w:t>
      </w:r>
    </w:p>
    <w:p w:rsidR="00CD5888" w:rsidRDefault="00CD5888"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Chủ đầu tư được quyền công bố hoặc cho phép người khác công bố tất cả các phương án dự thi nhằm mục đích thăm dò ý kiến quần chúng (nếu cần thiết).</w:t>
      </w:r>
    </w:p>
    <w:p w:rsidR="00CD5888" w:rsidRPr="0008617A" w:rsidRDefault="00717FE8"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5</w:t>
      </w:r>
      <w:r w:rsidR="00CD5888" w:rsidRPr="0008617A">
        <w:rPr>
          <w:rFonts w:ascii="Times New Roman" w:hAnsi="Times New Roman" w:cs="Times New Roman"/>
          <w:b/>
          <w:sz w:val="28"/>
          <w:szCs w:val="28"/>
          <w:lang w:val="en-US"/>
        </w:rPr>
        <w:t>.2. Quyền lợi của các đơn vị dự thi:</w:t>
      </w:r>
    </w:p>
    <w:p w:rsidR="001C20AF" w:rsidRDefault="00CD5888"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C20AF" w:rsidRPr="001C20AF">
        <w:rPr>
          <w:rFonts w:ascii="Times New Roman" w:hAnsi="Times New Roman" w:cs="Times New Roman"/>
          <w:sz w:val="28"/>
          <w:szCs w:val="28"/>
        </w:rPr>
        <w:t xml:space="preserve">Mỗi đơn vị tham gia thi tuyển sẽ được cấp đầy đủ các tài liệu </w:t>
      </w:r>
      <w:r w:rsidR="0008617A">
        <w:rPr>
          <w:rFonts w:ascii="Times New Roman" w:hAnsi="Times New Roman" w:cs="Times New Roman"/>
          <w:sz w:val="28"/>
          <w:szCs w:val="28"/>
          <w:lang w:val="en-US"/>
        </w:rPr>
        <w:t>gồm</w:t>
      </w:r>
      <w:r w:rsidR="001C20AF" w:rsidRPr="001C20AF">
        <w:rPr>
          <w:rFonts w:ascii="Times New Roman" w:hAnsi="Times New Roman" w:cs="Times New Roman"/>
          <w:sz w:val="28"/>
          <w:szCs w:val="28"/>
        </w:rPr>
        <w:t>:</w:t>
      </w:r>
      <w:r w:rsidR="0008617A">
        <w:rPr>
          <w:rFonts w:ascii="Times New Roman" w:hAnsi="Times New Roman" w:cs="Times New Roman"/>
          <w:sz w:val="28"/>
          <w:szCs w:val="28"/>
          <w:lang w:val="en-US"/>
        </w:rPr>
        <w:t xml:space="preserve"> Nhiệm vụ thiết kế kiến trúc; Quy chế thi tuyển kiến trúc;</w:t>
      </w:r>
      <w:r w:rsidR="001C20AF" w:rsidRPr="001C20AF">
        <w:rPr>
          <w:rFonts w:ascii="Times New Roman" w:hAnsi="Times New Roman" w:cs="Times New Roman"/>
          <w:sz w:val="28"/>
          <w:szCs w:val="28"/>
        </w:rPr>
        <w:t xml:space="preserve"> Sơ đồ vị trí khu đất dự kiến xây dựng Quốc môn.</w:t>
      </w:r>
      <w:r w:rsidR="0008617A">
        <w:rPr>
          <w:rFonts w:ascii="Times New Roman" w:hAnsi="Times New Roman" w:cs="Times New Roman"/>
          <w:sz w:val="28"/>
          <w:szCs w:val="28"/>
          <w:lang w:val="en-US"/>
        </w:rPr>
        <w:t xml:space="preserve"> </w:t>
      </w:r>
      <w:r w:rsidR="001C20AF" w:rsidRPr="001C20AF">
        <w:rPr>
          <w:rFonts w:ascii="Times New Roman" w:hAnsi="Times New Roman" w:cs="Times New Roman"/>
          <w:sz w:val="28"/>
          <w:szCs w:val="28"/>
        </w:rPr>
        <w:t>Các đơn vị tham gia thi tuyển được Ban tổ chức hướng dẫn đi thực tế khu vực dự kiến xây dựng.</w:t>
      </w:r>
    </w:p>
    <w:p w:rsidR="001C20AF" w:rsidRDefault="0008617A"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C20AF" w:rsidRPr="001C20AF">
        <w:rPr>
          <w:rFonts w:ascii="Times New Roman" w:hAnsi="Times New Roman" w:cs="Times New Roman"/>
          <w:sz w:val="28"/>
          <w:szCs w:val="28"/>
        </w:rPr>
        <w:t xml:space="preserve">Các đơn vị tham gia thi tuyển có phương án đáp ứng yêu cầu của nhiệm vụ thiết kế, quy chế thi tuyển, sẽ được thanh toán theo chế độ được UBND tỉnh phê duyệt khi có kết quả thi tuyển và được ngân sách cấp vốn. </w:t>
      </w:r>
    </w:p>
    <w:p w:rsidR="0008617A" w:rsidRPr="0008617A" w:rsidRDefault="0008617A"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Đơn vị, cá nhân có phương án kiến trúc đạt giải sẽ được Chủ đầu tư ưu tiên mời thương thảo hợp đồng để lập thiết kế bản vẽ thi công trên cơ sở đề xuất tài chính hợp lý và năng lực thực hiện khả thi (đơn vị phải đủ năng lực thực hiện theo quy định tại Nghị định 59/2015/NĐ-CP ngày 18/6/2015 của Chính phủ về quản lý dự án đầu tư xây dựng</w:t>
      </w:r>
      <w:r w:rsidR="00322FCD">
        <w:rPr>
          <w:rFonts w:ascii="Times New Roman" w:hAnsi="Times New Roman" w:cs="Times New Roman"/>
          <w:sz w:val="28"/>
          <w:szCs w:val="28"/>
          <w:lang w:val="en-US"/>
        </w:rPr>
        <w:t>,</w:t>
      </w:r>
      <w:r w:rsidR="00322FCD" w:rsidRPr="00322FCD">
        <w:rPr>
          <w:rFonts w:ascii="Times New Roman" w:hAnsi="Times New Roman" w:cs="Times New Roman"/>
          <w:spacing w:val="-2"/>
          <w:sz w:val="28"/>
          <w:szCs w:val="28"/>
        </w:rPr>
        <w:t xml:space="preserve"> </w:t>
      </w:r>
      <w:r w:rsidR="00322FCD" w:rsidRPr="001C20AF">
        <w:rPr>
          <w:rFonts w:ascii="Times New Roman" w:hAnsi="Times New Roman" w:cs="Times New Roman"/>
          <w:spacing w:val="-2"/>
          <w:sz w:val="28"/>
          <w:szCs w:val="28"/>
        </w:rPr>
        <w:t>nếu không có đủ điều kiện năng lực thì có thể liên danh với các tổ chức tư vấn có đủ điều kiện năng lực để thực hiện</w:t>
      </w:r>
      <w:r>
        <w:rPr>
          <w:rFonts w:ascii="Times New Roman" w:hAnsi="Times New Roman" w:cs="Times New Roman"/>
          <w:sz w:val="28"/>
          <w:szCs w:val="28"/>
          <w:lang w:val="en-US"/>
        </w:rPr>
        <w:t>).</w:t>
      </w:r>
    </w:p>
    <w:p w:rsidR="00635289" w:rsidRDefault="00635289" w:rsidP="00192117">
      <w:pPr>
        <w:pStyle w:val="BodyText2a"/>
        <w:tabs>
          <w:tab w:val="left" w:pos="281"/>
          <w:tab w:val="left" w:pos="562"/>
          <w:tab w:val="right" w:pos="4496"/>
        </w:tabs>
        <w:spacing w:before="60" w:after="0" w:line="240"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Trường hợp thương thảo hợp đồng không thành công hoặc đơn vị từ chối không tham gia thương thảo, Chủ đầu tư sẽ tiến hành lựa chọn đơn vị khác đến thương thảo hợp đồng để thực hiện thiết kế </w:t>
      </w:r>
      <w:r w:rsidR="00C772B9">
        <w:rPr>
          <w:rFonts w:ascii="Times New Roman" w:hAnsi="Times New Roman" w:cs="Times New Roman"/>
          <w:sz w:val="28"/>
          <w:szCs w:val="28"/>
          <w:lang w:val="en-US"/>
        </w:rPr>
        <w:t>bản vẽ thi công phương án kiến trúc đã được chủ đầu tư lựa chọn.</w:t>
      </w:r>
    </w:p>
    <w:p w:rsidR="00683614" w:rsidRDefault="00717FE8" w:rsidP="00192117">
      <w:pPr>
        <w:spacing w:before="60"/>
        <w:ind w:firstLine="539"/>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5</w:t>
      </w:r>
      <w:r w:rsidRPr="00717FE8">
        <w:rPr>
          <w:rFonts w:ascii="Times New Roman" w:hAnsi="Times New Roman" w:cs="Times New Roman"/>
          <w:b/>
          <w:color w:val="auto"/>
          <w:sz w:val="28"/>
          <w:szCs w:val="28"/>
          <w:lang w:val="en-US"/>
        </w:rPr>
        <w:t>.3. Trách nhiệm của các đơn vị dự thi:</w:t>
      </w:r>
    </w:p>
    <w:p w:rsidR="00717FE8" w:rsidRDefault="00717FE8" w:rsidP="00192117">
      <w:pPr>
        <w:spacing w:before="60"/>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Tuân thủ các quy định tại quy chế này.</w:t>
      </w:r>
    </w:p>
    <w:p w:rsidR="00717FE8" w:rsidRDefault="00717FE8" w:rsidP="00192117">
      <w:pPr>
        <w:spacing w:before="60"/>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Chịu trách nhiệm trước pháp luật về Bản quyền và quyền tác giả của những tác phẩm dự thi.</w:t>
      </w:r>
    </w:p>
    <w:p w:rsidR="00717FE8" w:rsidRDefault="00717FE8" w:rsidP="00192117">
      <w:pPr>
        <w:spacing w:before="60"/>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Hoàn thiện phương án trên cơ sở góp ý của Chủ đầu tư trong trường hợp được lựa chọn là đơn vị, cá nhân thiết kế.</w:t>
      </w:r>
    </w:p>
    <w:p w:rsidR="00717FE8" w:rsidRDefault="00717FE8" w:rsidP="00192117">
      <w:pPr>
        <w:spacing w:before="60"/>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Các đơn vị dự thi có thể phải trình bày ý tưởng thiết kế của mình ở dạng bảo vệ đồ án theo lịch trình được Đơn vị tổ chức ấn định và thông báo trước ngày bảo vệ ít nhất là 02 ngày.</w:t>
      </w:r>
    </w:p>
    <w:p w:rsidR="00717FE8" w:rsidRDefault="00717FE8" w:rsidP="00192117">
      <w:pPr>
        <w:spacing w:before="60"/>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Chịu toàn bộ chi phí có liên quan đến hoạt động dự thi của mình.</w:t>
      </w:r>
    </w:p>
    <w:p w:rsidR="00717FE8" w:rsidRDefault="00717FE8" w:rsidP="00192117">
      <w:pPr>
        <w:spacing w:before="60"/>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Tất cả các sản phẩm của phương án đạt giải và các phương án không đạt giải sẽ trở thành tài sản của Ban Quản lý Khu kinh tế Quảng Bình.</w:t>
      </w:r>
    </w:p>
    <w:p w:rsidR="00717FE8" w:rsidRDefault="00717FE8" w:rsidP="00192117">
      <w:pPr>
        <w:spacing w:before="60"/>
        <w:ind w:firstLine="539"/>
        <w:jc w:val="both"/>
        <w:rPr>
          <w:rFonts w:ascii="Times New Roman" w:hAnsi="Times New Roman" w:cs="Times New Roman"/>
          <w:b/>
          <w:color w:val="auto"/>
          <w:sz w:val="28"/>
          <w:szCs w:val="28"/>
          <w:lang w:val="en-US"/>
        </w:rPr>
      </w:pPr>
      <w:r w:rsidRPr="00717FE8">
        <w:rPr>
          <w:rFonts w:ascii="Times New Roman" w:hAnsi="Times New Roman" w:cs="Times New Roman"/>
          <w:b/>
          <w:color w:val="auto"/>
          <w:sz w:val="28"/>
          <w:szCs w:val="28"/>
          <w:lang w:val="en-US"/>
        </w:rPr>
        <w:t xml:space="preserve">VI. PHỤ LỤC KÈM THEO: </w:t>
      </w:r>
    </w:p>
    <w:p w:rsidR="00717FE8" w:rsidRDefault="00717FE8" w:rsidP="00192117">
      <w:pPr>
        <w:spacing w:before="60"/>
        <w:ind w:firstLine="539"/>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Mẫu đơn đăng ký của các tổ chức</w:t>
      </w:r>
      <w:r w:rsidR="0009018B">
        <w:rPr>
          <w:rFonts w:ascii="Times New Roman" w:hAnsi="Times New Roman" w:cs="Times New Roman"/>
          <w:color w:val="auto"/>
          <w:sz w:val="28"/>
          <w:szCs w:val="28"/>
          <w:lang w:val="en-US"/>
        </w:rPr>
        <w:t>/</w:t>
      </w:r>
      <w:r>
        <w:rPr>
          <w:rFonts w:ascii="Times New Roman" w:hAnsi="Times New Roman" w:cs="Times New Roman"/>
          <w:color w:val="auto"/>
          <w:sz w:val="28"/>
          <w:szCs w:val="28"/>
          <w:lang w:val="en-US"/>
        </w:rPr>
        <w:t>cá nhân.</w:t>
      </w:r>
    </w:p>
    <w:p w:rsidR="00561FF3" w:rsidRPr="00561FF3" w:rsidRDefault="00561FF3" w:rsidP="00561FF3">
      <w:pPr>
        <w:pStyle w:val="Heading1"/>
        <w:jc w:val="center"/>
        <w:rPr>
          <w:rFonts w:ascii="Times New Roman" w:hAnsi="Times New Roman" w:cs="Times New Roman"/>
          <w:color w:val="auto"/>
          <w:spacing w:val="-12"/>
        </w:rPr>
      </w:pPr>
      <w:r w:rsidRPr="00561FF3">
        <w:rPr>
          <w:rFonts w:ascii="Times New Roman" w:hAnsi="Times New Roman" w:cs="Times New Roman"/>
          <w:color w:val="auto"/>
          <w:spacing w:val="-12"/>
        </w:rPr>
        <w:lastRenderedPageBreak/>
        <w:t>CỘNG HÒA XÃ HỘI CHỦ NGHĨA VIỆT NAM</w:t>
      </w:r>
    </w:p>
    <w:p w:rsidR="00561FF3" w:rsidRPr="00561FF3" w:rsidRDefault="00561FF3" w:rsidP="00561FF3">
      <w:pPr>
        <w:pStyle w:val="Heading2"/>
        <w:spacing w:before="0"/>
        <w:jc w:val="center"/>
        <w:rPr>
          <w:rFonts w:ascii="Times New Roman" w:hAnsi="Times New Roman" w:cs="Times New Roman"/>
          <w:b w:val="0"/>
          <w:bCs w:val="0"/>
          <w:iCs/>
          <w:color w:val="auto"/>
          <w:sz w:val="28"/>
          <w:szCs w:val="28"/>
        </w:rPr>
      </w:pPr>
      <w:r w:rsidRPr="00561FF3">
        <w:rPr>
          <w:rFonts w:ascii="Times New Roman" w:hAnsi="Times New Roman" w:cs="Times New Roman"/>
          <w:iCs/>
          <w:color w:val="auto"/>
          <w:sz w:val="28"/>
          <w:szCs w:val="28"/>
        </w:rPr>
        <w:t xml:space="preserve">     Độc lập - Tự do - Hạnh phúc</w:t>
      </w:r>
    </w:p>
    <w:p w:rsidR="00561FF3" w:rsidRPr="00561FF3" w:rsidRDefault="003F35A6" w:rsidP="00561FF3">
      <w:pPr>
        <w:spacing w:line="264" w:lineRule="auto"/>
        <w:rPr>
          <w:rFonts w:ascii="Times New Roman" w:hAnsi="Times New Roman" w:cs="Times New Roman"/>
          <w:color w:val="auto"/>
          <w:sz w:val="28"/>
          <w:szCs w:val="28"/>
        </w:rPr>
      </w:pPr>
      <w:r w:rsidRPr="003F35A6">
        <w:rPr>
          <w:rFonts w:ascii="Times New Roman" w:hAnsi="Times New Roman" w:cs="Times New Roman"/>
          <w:noProof/>
          <w:color w:val="auto"/>
          <w:sz w:val="28"/>
          <w:szCs w:val="28"/>
        </w:rPr>
        <w:pict>
          <v:line id="_x0000_s1039" style="position:absolute;z-index:251668480" from="151.95pt,1pt" to="322.4pt,1pt"/>
        </w:pict>
      </w:r>
      <w:r w:rsidR="00561FF3" w:rsidRPr="00561FF3">
        <w:rPr>
          <w:rFonts w:ascii="Times New Roman" w:hAnsi="Times New Roman" w:cs="Times New Roman"/>
          <w:color w:val="auto"/>
          <w:sz w:val="28"/>
          <w:szCs w:val="28"/>
        </w:rPr>
        <w:t xml:space="preserve">         </w:t>
      </w:r>
    </w:p>
    <w:p w:rsidR="00561FF3" w:rsidRPr="00561FF3" w:rsidRDefault="00561FF3" w:rsidP="00561FF3">
      <w:pPr>
        <w:spacing w:before="100"/>
        <w:rPr>
          <w:rFonts w:ascii="Times New Roman" w:hAnsi="Times New Roman" w:cs="Times New Roman"/>
          <w:b/>
          <w:bCs/>
          <w:color w:val="auto"/>
          <w:sz w:val="28"/>
          <w:szCs w:val="28"/>
        </w:rPr>
      </w:pPr>
    </w:p>
    <w:p w:rsidR="00561FF3" w:rsidRPr="00561FF3" w:rsidRDefault="00561FF3" w:rsidP="00561FF3">
      <w:pPr>
        <w:spacing w:before="100"/>
        <w:jc w:val="center"/>
        <w:rPr>
          <w:rFonts w:ascii="Times New Roman" w:hAnsi="Times New Roman" w:cs="Times New Roman"/>
          <w:b/>
          <w:bCs/>
          <w:color w:val="auto"/>
          <w:sz w:val="34"/>
          <w:szCs w:val="28"/>
          <w:lang w:val="en-US"/>
        </w:rPr>
      </w:pPr>
      <w:r w:rsidRPr="00561FF3">
        <w:rPr>
          <w:rFonts w:ascii="Times New Roman" w:hAnsi="Times New Roman" w:cs="Times New Roman"/>
          <w:b/>
          <w:bCs/>
          <w:color w:val="auto"/>
          <w:sz w:val="34"/>
          <w:szCs w:val="28"/>
          <w:lang w:val="en-US"/>
        </w:rPr>
        <w:t>ĐƠN ĐĂNG KÝ</w:t>
      </w:r>
    </w:p>
    <w:p w:rsidR="00561FF3" w:rsidRPr="00561FF3" w:rsidRDefault="00561FF3" w:rsidP="00561FF3">
      <w:pPr>
        <w:jc w:val="center"/>
        <w:rPr>
          <w:rFonts w:ascii="Times New Roman" w:hAnsi="Times New Roman" w:cs="Times New Roman"/>
          <w:b/>
          <w:bCs/>
          <w:color w:val="auto"/>
          <w:sz w:val="8"/>
          <w:szCs w:val="28"/>
          <w:lang w:val="en-US"/>
        </w:rPr>
      </w:pPr>
    </w:p>
    <w:p w:rsidR="00561FF3" w:rsidRPr="00561FF3" w:rsidRDefault="00561FF3" w:rsidP="00561FF3">
      <w:pPr>
        <w:jc w:val="center"/>
        <w:rPr>
          <w:rFonts w:ascii="Times New Roman" w:hAnsi="Times New Roman" w:cs="Times New Roman"/>
          <w:bCs/>
          <w:color w:val="auto"/>
          <w:sz w:val="28"/>
          <w:szCs w:val="28"/>
          <w:lang w:val="en-US"/>
        </w:rPr>
      </w:pPr>
      <w:r w:rsidRPr="00561FF3">
        <w:rPr>
          <w:rFonts w:ascii="Times New Roman" w:hAnsi="Times New Roman" w:cs="Times New Roman"/>
          <w:bCs/>
          <w:color w:val="auto"/>
          <w:sz w:val="28"/>
          <w:szCs w:val="28"/>
          <w:lang w:val="en-US"/>
        </w:rPr>
        <w:t xml:space="preserve">THI TUYỂN THIẾT KẾ KIẾN TRÚC </w:t>
      </w:r>
    </w:p>
    <w:p w:rsidR="00561FF3" w:rsidRPr="00561FF3" w:rsidRDefault="00561FF3" w:rsidP="00561FF3">
      <w:pPr>
        <w:jc w:val="center"/>
        <w:rPr>
          <w:rFonts w:ascii="Times New Roman" w:hAnsi="Times New Roman" w:cs="Times New Roman"/>
          <w:bCs/>
          <w:color w:val="auto"/>
          <w:sz w:val="28"/>
          <w:szCs w:val="28"/>
          <w:lang w:val="en-US"/>
        </w:rPr>
      </w:pPr>
      <w:r w:rsidRPr="00561FF3">
        <w:rPr>
          <w:rFonts w:ascii="Times New Roman" w:hAnsi="Times New Roman" w:cs="Times New Roman"/>
          <w:bCs/>
          <w:color w:val="auto"/>
          <w:sz w:val="28"/>
          <w:szCs w:val="28"/>
          <w:lang w:val="en-US"/>
        </w:rPr>
        <w:t>HẠNG MỤ</w:t>
      </w:r>
      <w:r w:rsidR="00497089">
        <w:rPr>
          <w:rFonts w:ascii="Times New Roman" w:hAnsi="Times New Roman" w:cs="Times New Roman"/>
          <w:bCs/>
          <w:color w:val="auto"/>
          <w:sz w:val="28"/>
          <w:szCs w:val="28"/>
          <w:lang w:val="en-US"/>
        </w:rPr>
        <w:t>C CÔNG TRÌNH</w:t>
      </w:r>
      <w:r w:rsidRPr="00561FF3">
        <w:rPr>
          <w:rFonts w:ascii="Times New Roman" w:hAnsi="Times New Roman" w:cs="Times New Roman"/>
          <w:bCs/>
          <w:color w:val="auto"/>
          <w:sz w:val="28"/>
          <w:szCs w:val="28"/>
          <w:lang w:val="en-US"/>
        </w:rPr>
        <w:t xml:space="preserve"> QUỐC MÔN</w:t>
      </w:r>
      <w:r>
        <w:rPr>
          <w:rFonts w:ascii="Times New Roman" w:hAnsi="Times New Roman" w:cs="Times New Roman"/>
          <w:bCs/>
          <w:color w:val="auto"/>
          <w:sz w:val="28"/>
          <w:szCs w:val="28"/>
          <w:lang w:val="en-US"/>
        </w:rPr>
        <w:t xml:space="preserve"> THUỘC DỰ ÁN NHÀ LIÊN NGÀNH VÀ QUỐC MÔN KHU KINH TẾ CỬA KHẨU QUỐC TẾ CHA LO</w:t>
      </w:r>
    </w:p>
    <w:p w:rsidR="00561FF3" w:rsidRDefault="00561FF3" w:rsidP="00561FF3">
      <w:pPr>
        <w:spacing w:before="120"/>
        <w:ind w:left="1979" w:firstLine="181"/>
        <w:jc w:val="both"/>
        <w:rPr>
          <w:rFonts w:ascii="Times New Roman" w:hAnsi="Times New Roman" w:cs="Times New Roman"/>
          <w:color w:val="auto"/>
          <w:sz w:val="28"/>
          <w:szCs w:val="28"/>
          <w:lang w:val="en-US"/>
        </w:rPr>
      </w:pPr>
    </w:p>
    <w:p w:rsidR="00561FF3" w:rsidRPr="00561FF3" w:rsidRDefault="00561FF3" w:rsidP="00561FF3">
      <w:pPr>
        <w:spacing w:before="120"/>
        <w:ind w:left="1979" w:firstLine="181"/>
        <w:jc w:val="both"/>
        <w:rPr>
          <w:rFonts w:ascii="Times New Roman" w:hAnsi="Times New Roman" w:cs="Times New Roman"/>
          <w:b/>
          <w:color w:val="auto"/>
          <w:sz w:val="28"/>
          <w:szCs w:val="28"/>
          <w:lang w:val="en-US"/>
        </w:rPr>
      </w:pPr>
      <w:r w:rsidRPr="00561FF3">
        <w:rPr>
          <w:rFonts w:ascii="Times New Roman" w:hAnsi="Times New Roman" w:cs="Times New Roman"/>
          <w:b/>
          <w:color w:val="auto"/>
          <w:sz w:val="28"/>
          <w:szCs w:val="28"/>
          <w:lang w:val="en-US"/>
        </w:rPr>
        <w:t xml:space="preserve">Kính gửi: </w:t>
      </w:r>
      <w:r w:rsidR="006B5BCD">
        <w:rPr>
          <w:rFonts w:ascii="Times New Roman" w:hAnsi="Times New Roman" w:cs="Times New Roman"/>
          <w:b/>
          <w:color w:val="auto"/>
          <w:sz w:val="28"/>
          <w:szCs w:val="28"/>
          <w:lang w:val="en-US"/>
        </w:rPr>
        <w:t>Ban tổ chức thi tuyển thiết kế kiến trúc.</w:t>
      </w:r>
    </w:p>
    <w:p w:rsidR="00561FF3" w:rsidRPr="00561FF3" w:rsidRDefault="00561FF3" w:rsidP="00561FF3">
      <w:pPr>
        <w:spacing w:before="120"/>
        <w:ind w:left="1979" w:firstLine="181"/>
        <w:jc w:val="both"/>
        <w:rPr>
          <w:rFonts w:ascii="Times New Roman" w:hAnsi="Times New Roman" w:cs="Times New Roman"/>
          <w:color w:val="auto"/>
          <w:sz w:val="28"/>
          <w:szCs w:val="28"/>
          <w:lang w:val="en-US"/>
        </w:rPr>
      </w:pPr>
    </w:p>
    <w:p w:rsidR="00561FF3" w:rsidRDefault="00561FF3"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Tên tổ chức/cá nhân: ………………………………………………..…..</w:t>
      </w:r>
    </w:p>
    <w:p w:rsidR="00561FF3" w:rsidRDefault="00561FF3"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Số CM</w:t>
      </w:r>
      <w:r w:rsidR="00372911">
        <w:rPr>
          <w:rFonts w:ascii="Times New Roman" w:hAnsi="Times New Roman" w:cs="Times New Roman"/>
          <w:color w:val="auto"/>
          <w:sz w:val="28"/>
          <w:szCs w:val="28"/>
          <w:lang w:val="en-US"/>
        </w:rPr>
        <w:t>ND</w:t>
      </w:r>
      <w:r>
        <w:rPr>
          <w:rFonts w:ascii="Times New Roman" w:hAnsi="Times New Roman" w:cs="Times New Roman"/>
          <w:color w:val="auto"/>
          <w:sz w:val="28"/>
          <w:szCs w:val="28"/>
          <w:lang w:val="en-US"/>
        </w:rPr>
        <w:t>: ………………….., ngày cấp: …………….., nơi cấp: ……...</w:t>
      </w:r>
    </w:p>
    <w:p w:rsidR="00561FF3" w:rsidRDefault="00561FF3" w:rsidP="006A5BEF">
      <w:pPr>
        <w:spacing w:before="80" w:line="288" w:lineRule="auto"/>
        <w:jc w:val="both"/>
        <w:rPr>
          <w:rFonts w:ascii="Times New Roman" w:hAnsi="Times New Roman" w:cs="Times New Roman"/>
          <w:color w:val="auto"/>
          <w:sz w:val="28"/>
          <w:szCs w:val="28"/>
          <w:lang w:val="en-US"/>
        </w:rPr>
      </w:pPr>
      <w:r w:rsidRPr="00561FF3">
        <w:rPr>
          <w:rFonts w:ascii="Times New Roman" w:hAnsi="Times New Roman" w:cs="Times New Roman"/>
          <w:color w:val="auto"/>
          <w:sz w:val="28"/>
          <w:szCs w:val="28"/>
        </w:rPr>
        <w:tab/>
      </w:r>
      <w:r>
        <w:rPr>
          <w:rFonts w:ascii="Times New Roman" w:hAnsi="Times New Roman" w:cs="Times New Roman"/>
          <w:color w:val="auto"/>
          <w:sz w:val="28"/>
          <w:szCs w:val="28"/>
          <w:lang w:val="en-US"/>
        </w:rPr>
        <w:t>Địa chỉ: ………………………………………………………………….</w:t>
      </w:r>
    </w:p>
    <w:p w:rsidR="00561FF3" w:rsidRDefault="00561FF3"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Điện thoại: …………………….. Fax:……………………………..……</w:t>
      </w:r>
    </w:p>
    <w:p w:rsidR="00561FF3" w:rsidRDefault="00561FF3"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E-mail: …………………………………………………………………..</w:t>
      </w:r>
    </w:p>
    <w:p w:rsidR="00561FF3" w:rsidRDefault="00561FF3"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Người đại diện (đối với tổ chức): …………….Chức vụ: ………………</w:t>
      </w:r>
    </w:p>
    <w:p w:rsidR="00561FF3" w:rsidRDefault="00561FF3"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Sau khi nhận được thông báo thi tuyển thiết kế kiến trúc</w:t>
      </w:r>
      <w:r w:rsidR="008E7629">
        <w:rPr>
          <w:rFonts w:ascii="Times New Roman" w:hAnsi="Times New Roman" w:cs="Times New Roman"/>
          <w:color w:val="auto"/>
          <w:sz w:val="28"/>
          <w:szCs w:val="28"/>
          <w:lang w:val="en-US"/>
        </w:rPr>
        <w:t xml:space="preserve"> “Hạng mục công trình Quốc môn thuộc dự án Nhà liên ngành và Quốc môn Khu kinh tế cửa khẩu Quốc tế Cha Lo”, sau khi đã nghiên cứu và hiểu rõ quy chế thi tuyển, chúng tôi xét thấy mình đủ năng lực để đáp ứng được các điều kiện tham gia thi tuyển. Vì vậy, chúng tôi làm đơn đăng ký tham dự thi tuyển thiết kế kiến trúc hạng mục công trình Quốc môn của dự án nêu trên.</w:t>
      </w:r>
      <w:r>
        <w:rPr>
          <w:rFonts w:ascii="Times New Roman" w:hAnsi="Times New Roman" w:cs="Times New Roman"/>
          <w:color w:val="auto"/>
          <w:sz w:val="28"/>
          <w:szCs w:val="28"/>
          <w:lang w:val="en-US"/>
        </w:rPr>
        <w:tab/>
      </w:r>
    </w:p>
    <w:p w:rsidR="00561FF3" w:rsidRDefault="00372911"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Chúng tôi cam kết sẽ tuân thủ theo các quy định trong Quy chế thi tuyển.</w:t>
      </w:r>
    </w:p>
    <w:p w:rsidR="00372911" w:rsidRPr="00561FF3" w:rsidRDefault="00372911"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(Giấy tờ theo đơn: Bản sao công chứng đăng ký hành nghề nếu là tổ chức, bản sao công chứng giấy chứng minh nhân nếu là cá nhân dự thi).</w:t>
      </w:r>
    </w:p>
    <w:p w:rsidR="00372911" w:rsidRPr="00372911" w:rsidRDefault="00372911" w:rsidP="00372911">
      <w:pPr>
        <w:tabs>
          <w:tab w:val="left" w:pos="5310"/>
        </w:tabs>
        <w:spacing w:before="60"/>
        <w:jc w:val="right"/>
        <w:rPr>
          <w:rFonts w:ascii="Times New Roman" w:hAnsi="Times New Roman" w:cs="Times New Roman"/>
          <w:i/>
          <w:color w:val="auto"/>
          <w:sz w:val="28"/>
          <w:szCs w:val="28"/>
          <w:lang w:val="en-US"/>
        </w:rPr>
      </w:pPr>
      <w:r w:rsidRPr="00372911">
        <w:rPr>
          <w:rFonts w:ascii="Times New Roman" w:hAnsi="Times New Roman" w:cs="Times New Roman"/>
          <w:i/>
          <w:color w:val="auto"/>
          <w:sz w:val="28"/>
          <w:szCs w:val="28"/>
          <w:lang w:val="en-US"/>
        </w:rPr>
        <w:t xml:space="preserve">…, </w:t>
      </w:r>
      <w:r w:rsidR="00223841">
        <w:rPr>
          <w:rFonts w:ascii="Times New Roman" w:hAnsi="Times New Roman" w:cs="Times New Roman"/>
          <w:i/>
          <w:color w:val="auto"/>
          <w:sz w:val="28"/>
          <w:szCs w:val="28"/>
          <w:lang w:val="en-US"/>
        </w:rPr>
        <w:t>n</w:t>
      </w:r>
      <w:r w:rsidRPr="00372911">
        <w:rPr>
          <w:rFonts w:ascii="Times New Roman" w:hAnsi="Times New Roman" w:cs="Times New Roman"/>
          <w:i/>
          <w:color w:val="auto"/>
          <w:sz w:val="28"/>
          <w:szCs w:val="28"/>
          <w:lang w:val="en-US"/>
        </w:rPr>
        <w:t>gày … tháng … năm 2016</w:t>
      </w:r>
    </w:p>
    <w:p w:rsidR="00561FF3" w:rsidRDefault="00561FF3" w:rsidP="00372911">
      <w:pPr>
        <w:spacing w:before="60"/>
        <w:jc w:val="right"/>
        <w:rPr>
          <w:rFonts w:ascii="Times New Roman" w:hAnsi="Times New Roman" w:cs="Times New Roman"/>
          <w:color w:val="auto"/>
          <w:sz w:val="28"/>
          <w:szCs w:val="28"/>
          <w:lang w:val="en-US"/>
        </w:rPr>
      </w:pP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00372911">
        <w:rPr>
          <w:rFonts w:ascii="Times New Roman" w:hAnsi="Times New Roman" w:cs="Times New Roman"/>
          <w:color w:val="auto"/>
          <w:sz w:val="28"/>
          <w:szCs w:val="28"/>
          <w:lang w:val="en-US"/>
        </w:rPr>
        <w:t>ĐẠI DIỆN TỔ CHỨC, CÁ NHÂN ĐĂNG KÝ DỰ THI</w:t>
      </w:r>
    </w:p>
    <w:p w:rsidR="00372911" w:rsidRPr="007E450A" w:rsidRDefault="00372911" w:rsidP="00372911">
      <w:pPr>
        <w:spacing w:before="60"/>
        <w:jc w:val="right"/>
        <w:rPr>
          <w:rFonts w:ascii="Times New Roman" w:hAnsi="Times New Roman" w:cs="Times New Roman"/>
          <w:i/>
          <w:color w:val="auto"/>
          <w:sz w:val="28"/>
          <w:szCs w:val="28"/>
          <w:lang w:val="en-US"/>
        </w:rPr>
      </w:pPr>
      <w:r w:rsidRPr="007E450A">
        <w:rPr>
          <w:rFonts w:ascii="Times New Roman" w:hAnsi="Times New Roman" w:cs="Times New Roman"/>
          <w:i/>
          <w:color w:val="auto"/>
          <w:sz w:val="28"/>
          <w:szCs w:val="28"/>
          <w:lang w:val="en-US"/>
        </w:rPr>
        <w:t>(Ký tên và đóng dấu nếu là tổ chức/ ký tên nếu là cá nhân)</w:t>
      </w:r>
    </w:p>
    <w:p w:rsidR="00561FF3" w:rsidRPr="00561FF3" w:rsidRDefault="00561FF3" w:rsidP="00561FF3">
      <w:pPr>
        <w:spacing w:before="60"/>
        <w:rPr>
          <w:rFonts w:ascii="Times New Roman" w:hAnsi="Times New Roman" w:cs="Times New Roman"/>
          <w:color w:val="auto"/>
          <w:sz w:val="28"/>
          <w:szCs w:val="28"/>
        </w:rPr>
      </w:pP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r>
      <w:r w:rsidRPr="00561FF3">
        <w:rPr>
          <w:rFonts w:ascii="Times New Roman" w:hAnsi="Times New Roman" w:cs="Times New Roman"/>
          <w:color w:val="auto"/>
          <w:sz w:val="28"/>
          <w:szCs w:val="28"/>
        </w:rPr>
        <w:tab/>
        <w:t xml:space="preserve">  </w:t>
      </w:r>
    </w:p>
    <w:p w:rsidR="00561FF3" w:rsidRPr="00561FF3" w:rsidRDefault="00561FF3" w:rsidP="00561FF3">
      <w:pPr>
        <w:spacing w:before="60"/>
        <w:rPr>
          <w:rFonts w:ascii="Times New Roman" w:hAnsi="Times New Roman" w:cs="Times New Roman"/>
          <w:color w:val="auto"/>
          <w:sz w:val="28"/>
          <w:szCs w:val="28"/>
        </w:rPr>
      </w:pPr>
    </w:p>
    <w:p w:rsidR="00561FF3" w:rsidRPr="00561FF3" w:rsidRDefault="00561FF3" w:rsidP="00561FF3">
      <w:pPr>
        <w:spacing w:before="60"/>
        <w:rPr>
          <w:rFonts w:ascii="Times New Roman" w:hAnsi="Times New Roman" w:cs="Times New Roman"/>
          <w:color w:val="auto"/>
          <w:sz w:val="28"/>
          <w:szCs w:val="28"/>
        </w:rPr>
      </w:pPr>
    </w:p>
    <w:p w:rsidR="00561FF3" w:rsidRPr="00717FE8" w:rsidRDefault="00561FF3" w:rsidP="001C20AF">
      <w:pPr>
        <w:spacing w:before="60" w:after="60" w:line="264" w:lineRule="auto"/>
        <w:ind w:firstLine="539"/>
        <w:jc w:val="both"/>
        <w:rPr>
          <w:rFonts w:ascii="Times New Roman" w:hAnsi="Times New Roman" w:cs="Times New Roman"/>
          <w:color w:val="auto"/>
          <w:sz w:val="28"/>
          <w:szCs w:val="28"/>
          <w:lang w:val="en-US"/>
        </w:rPr>
      </w:pPr>
    </w:p>
    <w:sectPr w:rsidR="00561FF3" w:rsidRPr="00717FE8" w:rsidSect="00913590">
      <w:footerReference w:type="default" r:id="rId8"/>
      <w:pgSz w:w="11906" w:h="16838" w:code="9"/>
      <w:pgMar w:top="1134" w:right="1134"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01F" w:rsidRDefault="009D701F" w:rsidP="003D723B">
      <w:r>
        <w:separator/>
      </w:r>
    </w:p>
  </w:endnote>
  <w:endnote w:type="continuationSeparator" w:id="1">
    <w:p w:rsidR="009D701F" w:rsidRDefault="009D701F" w:rsidP="003D72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rdiaUPC">
    <w:charset w:val="00"/>
    <w:family w:val="swiss"/>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00022FF" w:usb1="C000205B" w:usb2="00000009" w:usb3="00000000" w:csb0="000001DF" w:csb1="00000000"/>
  </w:font>
  <w:font w:name="Consolas">
    <w:panose1 w:val="020B0609020204030204"/>
    <w:charset w:val="00"/>
    <w:family w:val="modern"/>
    <w:pitch w:val="fixed"/>
    <w:sig w:usb0="A00002EF" w:usb1="4000204B" w:usb2="00000000" w:usb3="00000000" w:csb0="0000009F" w:csb1="00000000"/>
  </w:font>
  <w:font w:name="Constantia">
    <w:panose1 w:val="02030602050306030303"/>
    <w:charset w:val="00"/>
    <w:family w:val="roman"/>
    <w:pitch w:val="variable"/>
    <w:sig w:usb0="A00002EF" w:usb1="4000204B" w:usb2="00000000" w:usb3="00000000" w:csb0="0000009F" w:csb1="00000000"/>
  </w:font>
  <w:font w:name="Corbel">
    <w:panose1 w:val="020B0503020204020204"/>
    <w:charset w:val="00"/>
    <w:family w:val="swiss"/>
    <w:pitch w:val="variable"/>
    <w:sig w:usb0="A00002EF" w:usb1="4000204B" w:usb2="00000000" w:usb3="00000000" w:csb0="0000009F" w:csb1="00000000"/>
  </w:font>
  <w:font w:name="Candara">
    <w:panose1 w:val="020E0502030303020204"/>
    <w:charset w:val="00"/>
    <w:family w:val="swiss"/>
    <w:pitch w:val="variable"/>
    <w:sig w:usb0="A00002EF" w:usb1="4000204B"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402439"/>
      <w:docPartObj>
        <w:docPartGallery w:val="Page Numbers (Bottom of Page)"/>
        <w:docPartUnique/>
      </w:docPartObj>
    </w:sdtPr>
    <w:sdtContent>
      <w:p w:rsidR="00FA4B86" w:rsidRDefault="003F35A6">
        <w:pPr>
          <w:pStyle w:val="Footer"/>
          <w:jc w:val="right"/>
        </w:pPr>
        <w:fldSimple w:instr=" PAGE   \* MERGEFORMAT ">
          <w:r w:rsidR="00E80F19">
            <w:rPr>
              <w:noProof/>
            </w:rPr>
            <w:t>1</w:t>
          </w:r>
        </w:fldSimple>
      </w:p>
    </w:sdtContent>
  </w:sdt>
  <w:p w:rsidR="005A12AA" w:rsidRDefault="005A12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01F" w:rsidRDefault="009D701F" w:rsidP="003D723B">
      <w:r>
        <w:separator/>
      </w:r>
    </w:p>
  </w:footnote>
  <w:footnote w:type="continuationSeparator" w:id="1">
    <w:p w:rsidR="009D701F" w:rsidRDefault="009D701F" w:rsidP="003D72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3">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4">
    <w:nsid w:val="00000009"/>
    <w:multiLevelType w:val="multilevel"/>
    <w:tmpl w:val="00000008"/>
    <w:lvl w:ilvl="0">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abstractNum>
  <w:abstractNum w:abstractNumId="5">
    <w:nsid w:val="0000000B"/>
    <w:multiLevelType w:val="multilevel"/>
    <w:tmpl w:val="0000000A"/>
    <w:lvl w:ilvl="0">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6">
    <w:nsid w:val="0000000D"/>
    <w:multiLevelType w:val="multilevel"/>
    <w:tmpl w:val="0000000C"/>
    <w:lvl w:ilvl="0">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1">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2">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3">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4">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5">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6">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7">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8">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abstractNum>
  <w:abstractNum w:abstractNumId="7">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8">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9">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1">
    <w:nsid w:val="00000017"/>
    <w:multiLevelType w:val="multilevel"/>
    <w:tmpl w:val="00000016"/>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2">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3">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4">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5">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6">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7">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8">
    <w:nsid w:val="00000025"/>
    <w:multiLevelType w:val="multilevel"/>
    <w:tmpl w:val="00000024"/>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9">
    <w:nsid w:val="00000027"/>
    <w:multiLevelType w:val="multilevel"/>
    <w:tmpl w:val="00000026"/>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20">
    <w:nsid w:val="04E903F2"/>
    <w:multiLevelType w:val="hybridMultilevel"/>
    <w:tmpl w:val="AA8E91B6"/>
    <w:lvl w:ilvl="0" w:tplc="6CB61DDA">
      <w:start w:val="1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670B678C"/>
    <w:multiLevelType w:val="hybridMultilevel"/>
    <w:tmpl w:val="6148624A"/>
    <w:lvl w:ilvl="0" w:tplc="E06C285A">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7F05323B"/>
    <w:multiLevelType w:val="hybridMultilevel"/>
    <w:tmpl w:val="9454D1C4"/>
    <w:lvl w:ilvl="0" w:tplc="322E8B76">
      <w:start w:val="4"/>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2"/>
  </w:num>
  <w:num w:numId="22">
    <w:abstractNumId w:val="21"/>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20"/>
  <w:characterSpacingControl w:val="doNotCompress"/>
  <w:footnotePr>
    <w:footnote w:id="0"/>
    <w:footnote w:id="1"/>
  </w:footnotePr>
  <w:endnotePr>
    <w:endnote w:id="0"/>
    <w:endnote w:id="1"/>
  </w:endnotePr>
  <w:compat/>
  <w:rsids>
    <w:rsidRoot w:val="003D723B"/>
    <w:rsid w:val="000023B3"/>
    <w:rsid w:val="00006CF5"/>
    <w:rsid w:val="00012FD9"/>
    <w:rsid w:val="00013980"/>
    <w:rsid w:val="00014564"/>
    <w:rsid w:val="00022C68"/>
    <w:rsid w:val="00022C7B"/>
    <w:rsid w:val="000322F1"/>
    <w:rsid w:val="00032BD6"/>
    <w:rsid w:val="000468C9"/>
    <w:rsid w:val="0004755C"/>
    <w:rsid w:val="0005144D"/>
    <w:rsid w:val="00051CD8"/>
    <w:rsid w:val="00053444"/>
    <w:rsid w:val="00053A19"/>
    <w:rsid w:val="00053E7A"/>
    <w:rsid w:val="00054A8D"/>
    <w:rsid w:val="00054DB1"/>
    <w:rsid w:val="000552DF"/>
    <w:rsid w:val="00056FD4"/>
    <w:rsid w:val="00060D76"/>
    <w:rsid w:val="00063FFE"/>
    <w:rsid w:val="00064DCE"/>
    <w:rsid w:val="00065854"/>
    <w:rsid w:val="00074159"/>
    <w:rsid w:val="00080E15"/>
    <w:rsid w:val="00083824"/>
    <w:rsid w:val="0008617A"/>
    <w:rsid w:val="0009018B"/>
    <w:rsid w:val="000907F4"/>
    <w:rsid w:val="00092C96"/>
    <w:rsid w:val="000932AD"/>
    <w:rsid w:val="00097201"/>
    <w:rsid w:val="000A272F"/>
    <w:rsid w:val="000A34EC"/>
    <w:rsid w:val="000A4588"/>
    <w:rsid w:val="000A5F02"/>
    <w:rsid w:val="000B2609"/>
    <w:rsid w:val="000B2EC8"/>
    <w:rsid w:val="000B4F06"/>
    <w:rsid w:val="000B6277"/>
    <w:rsid w:val="000B7103"/>
    <w:rsid w:val="000C2341"/>
    <w:rsid w:val="000C52F9"/>
    <w:rsid w:val="000C7A7F"/>
    <w:rsid w:val="000D0F9C"/>
    <w:rsid w:val="000D26E2"/>
    <w:rsid w:val="000D36E6"/>
    <w:rsid w:val="000D43E3"/>
    <w:rsid w:val="000D5055"/>
    <w:rsid w:val="000D5490"/>
    <w:rsid w:val="000E07AE"/>
    <w:rsid w:val="000E5466"/>
    <w:rsid w:val="000E683A"/>
    <w:rsid w:val="000E6A6D"/>
    <w:rsid w:val="000E75A6"/>
    <w:rsid w:val="000E75F3"/>
    <w:rsid w:val="000F0D7A"/>
    <w:rsid w:val="000F25E8"/>
    <w:rsid w:val="000F39A4"/>
    <w:rsid w:val="000F3DF0"/>
    <w:rsid w:val="000F5AE1"/>
    <w:rsid w:val="000F6100"/>
    <w:rsid w:val="000F6B09"/>
    <w:rsid w:val="000F6C13"/>
    <w:rsid w:val="000F7F94"/>
    <w:rsid w:val="001000AD"/>
    <w:rsid w:val="00102482"/>
    <w:rsid w:val="00115BCD"/>
    <w:rsid w:val="0012274D"/>
    <w:rsid w:val="0012381F"/>
    <w:rsid w:val="00124BBD"/>
    <w:rsid w:val="00125152"/>
    <w:rsid w:val="0012574F"/>
    <w:rsid w:val="00126B8D"/>
    <w:rsid w:val="001340AC"/>
    <w:rsid w:val="001342CD"/>
    <w:rsid w:val="00134413"/>
    <w:rsid w:val="00134DAD"/>
    <w:rsid w:val="00140D9B"/>
    <w:rsid w:val="001429AC"/>
    <w:rsid w:val="001432E6"/>
    <w:rsid w:val="001443EE"/>
    <w:rsid w:val="00146B85"/>
    <w:rsid w:val="00150BCC"/>
    <w:rsid w:val="00151B8D"/>
    <w:rsid w:val="001539CC"/>
    <w:rsid w:val="001547E0"/>
    <w:rsid w:val="00155A13"/>
    <w:rsid w:val="00157D69"/>
    <w:rsid w:val="001605BE"/>
    <w:rsid w:val="00160BDA"/>
    <w:rsid w:val="001627D6"/>
    <w:rsid w:val="00164130"/>
    <w:rsid w:val="0016455E"/>
    <w:rsid w:val="00172AD7"/>
    <w:rsid w:val="00175043"/>
    <w:rsid w:val="00177D55"/>
    <w:rsid w:val="00180F08"/>
    <w:rsid w:val="001823B3"/>
    <w:rsid w:val="00186826"/>
    <w:rsid w:val="00186CD0"/>
    <w:rsid w:val="00192117"/>
    <w:rsid w:val="001975F2"/>
    <w:rsid w:val="0019779A"/>
    <w:rsid w:val="001A64B6"/>
    <w:rsid w:val="001B22DD"/>
    <w:rsid w:val="001B52C5"/>
    <w:rsid w:val="001B68DF"/>
    <w:rsid w:val="001C20AF"/>
    <w:rsid w:val="001C39A2"/>
    <w:rsid w:val="001C6C76"/>
    <w:rsid w:val="001D2060"/>
    <w:rsid w:val="001D72CF"/>
    <w:rsid w:val="001E0C9B"/>
    <w:rsid w:val="001E1776"/>
    <w:rsid w:val="001E2145"/>
    <w:rsid w:val="001F2DBF"/>
    <w:rsid w:val="001F562B"/>
    <w:rsid w:val="001F5A83"/>
    <w:rsid w:val="0020252B"/>
    <w:rsid w:val="0020380A"/>
    <w:rsid w:val="00207049"/>
    <w:rsid w:val="0020795F"/>
    <w:rsid w:val="00210795"/>
    <w:rsid w:val="002126E2"/>
    <w:rsid w:val="0021357E"/>
    <w:rsid w:val="00213B2A"/>
    <w:rsid w:val="00214E0B"/>
    <w:rsid w:val="00221C58"/>
    <w:rsid w:val="00221F8B"/>
    <w:rsid w:val="00223841"/>
    <w:rsid w:val="00224D4A"/>
    <w:rsid w:val="00227E63"/>
    <w:rsid w:val="00230020"/>
    <w:rsid w:val="00230DCA"/>
    <w:rsid w:val="00236087"/>
    <w:rsid w:val="00237399"/>
    <w:rsid w:val="0024428F"/>
    <w:rsid w:val="002471E6"/>
    <w:rsid w:val="0025354C"/>
    <w:rsid w:val="002563BA"/>
    <w:rsid w:val="00260C68"/>
    <w:rsid w:val="00261183"/>
    <w:rsid w:val="002722A1"/>
    <w:rsid w:val="0028325D"/>
    <w:rsid w:val="00293A61"/>
    <w:rsid w:val="002A0C1A"/>
    <w:rsid w:val="002A238B"/>
    <w:rsid w:val="002A3BEA"/>
    <w:rsid w:val="002A610E"/>
    <w:rsid w:val="002A6FCB"/>
    <w:rsid w:val="002A792C"/>
    <w:rsid w:val="002B0CE0"/>
    <w:rsid w:val="002B3F10"/>
    <w:rsid w:val="002B544D"/>
    <w:rsid w:val="002B5A83"/>
    <w:rsid w:val="002B707F"/>
    <w:rsid w:val="002C4937"/>
    <w:rsid w:val="002C4A78"/>
    <w:rsid w:val="002C4C20"/>
    <w:rsid w:val="002C58D8"/>
    <w:rsid w:val="002C7B3C"/>
    <w:rsid w:val="002D1F23"/>
    <w:rsid w:val="002D547C"/>
    <w:rsid w:val="002E696E"/>
    <w:rsid w:val="002E7594"/>
    <w:rsid w:val="002F15F8"/>
    <w:rsid w:val="002F19D3"/>
    <w:rsid w:val="002F5C0E"/>
    <w:rsid w:val="00302F6B"/>
    <w:rsid w:val="0030352C"/>
    <w:rsid w:val="00303FF2"/>
    <w:rsid w:val="00304E36"/>
    <w:rsid w:val="003053FE"/>
    <w:rsid w:val="00310121"/>
    <w:rsid w:val="00310868"/>
    <w:rsid w:val="003116A1"/>
    <w:rsid w:val="00313801"/>
    <w:rsid w:val="00313A91"/>
    <w:rsid w:val="0031585A"/>
    <w:rsid w:val="003159E1"/>
    <w:rsid w:val="00317F7D"/>
    <w:rsid w:val="00321E92"/>
    <w:rsid w:val="00322829"/>
    <w:rsid w:val="00322EBF"/>
    <w:rsid w:val="00322FCD"/>
    <w:rsid w:val="00326347"/>
    <w:rsid w:val="003300CE"/>
    <w:rsid w:val="00330713"/>
    <w:rsid w:val="00332D50"/>
    <w:rsid w:val="003331C8"/>
    <w:rsid w:val="003331D7"/>
    <w:rsid w:val="00333A42"/>
    <w:rsid w:val="00335119"/>
    <w:rsid w:val="003369A9"/>
    <w:rsid w:val="0033794C"/>
    <w:rsid w:val="00340B62"/>
    <w:rsid w:val="00347D9C"/>
    <w:rsid w:val="003507C7"/>
    <w:rsid w:val="003537D8"/>
    <w:rsid w:val="003555E5"/>
    <w:rsid w:val="00361B74"/>
    <w:rsid w:val="00362D7D"/>
    <w:rsid w:val="00363455"/>
    <w:rsid w:val="0037060E"/>
    <w:rsid w:val="00372911"/>
    <w:rsid w:val="003729E9"/>
    <w:rsid w:val="0037394F"/>
    <w:rsid w:val="003761C2"/>
    <w:rsid w:val="00381F87"/>
    <w:rsid w:val="00382D82"/>
    <w:rsid w:val="003842B0"/>
    <w:rsid w:val="0038721D"/>
    <w:rsid w:val="00390254"/>
    <w:rsid w:val="003902A9"/>
    <w:rsid w:val="0039035A"/>
    <w:rsid w:val="003911AF"/>
    <w:rsid w:val="003953D6"/>
    <w:rsid w:val="00396E10"/>
    <w:rsid w:val="003972D5"/>
    <w:rsid w:val="003A315A"/>
    <w:rsid w:val="003A37D4"/>
    <w:rsid w:val="003A4428"/>
    <w:rsid w:val="003A5F0B"/>
    <w:rsid w:val="003A6973"/>
    <w:rsid w:val="003B4E46"/>
    <w:rsid w:val="003B7A23"/>
    <w:rsid w:val="003C6C3D"/>
    <w:rsid w:val="003C71C9"/>
    <w:rsid w:val="003C73FB"/>
    <w:rsid w:val="003C75C4"/>
    <w:rsid w:val="003D1457"/>
    <w:rsid w:val="003D3385"/>
    <w:rsid w:val="003D3DC2"/>
    <w:rsid w:val="003D47A9"/>
    <w:rsid w:val="003D723B"/>
    <w:rsid w:val="003D76DF"/>
    <w:rsid w:val="003E255B"/>
    <w:rsid w:val="003E2D13"/>
    <w:rsid w:val="003E4C01"/>
    <w:rsid w:val="003E7678"/>
    <w:rsid w:val="003F0740"/>
    <w:rsid w:val="003F35A6"/>
    <w:rsid w:val="003F6684"/>
    <w:rsid w:val="003F6EDC"/>
    <w:rsid w:val="003F6F1A"/>
    <w:rsid w:val="003F7027"/>
    <w:rsid w:val="003F7D75"/>
    <w:rsid w:val="00402D56"/>
    <w:rsid w:val="004037F2"/>
    <w:rsid w:val="00403CA1"/>
    <w:rsid w:val="00403F1C"/>
    <w:rsid w:val="00405CA3"/>
    <w:rsid w:val="004064B1"/>
    <w:rsid w:val="00406D29"/>
    <w:rsid w:val="004149CE"/>
    <w:rsid w:val="004151E7"/>
    <w:rsid w:val="00417605"/>
    <w:rsid w:val="00417AC9"/>
    <w:rsid w:val="00420C30"/>
    <w:rsid w:val="00422233"/>
    <w:rsid w:val="004232DF"/>
    <w:rsid w:val="00423BD8"/>
    <w:rsid w:val="00423E97"/>
    <w:rsid w:val="00441AF6"/>
    <w:rsid w:val="004457B1"/>
    <w:rsid w:val="004517DF"/>
    <w:rsid w:val="00452354"/>
    <w:rsid w:val="00461026"/>
    <w:rsid w:val="004616EE"/>
    <w:rsid w:val="00465C55"/>
    <w:rsid w:val="004661D4"/>
    <w:rsid w:val="0047156A"/>
    <w:rsid w:val="00474FE0"/>
    <w:rsid w:val="00477771"/>
    <w:rsid w:val="00483204"/>
    <w:rsid w:val="004859CF"/>
    <w:rsid w:val="004876FE"/>
    <w:rsid w:val="00490038"/>
    <w:rsid w:val="00493BE3"/>
    <w:rsid w:val="00494054"/>
    <w:rsid w:val="00497089"/>
    <w:rsid w:val="0049737E"/>
    <w:rsid w:val="004B4E62"/>
    <w:rsid w:val="004B6C7C"/>
    <w:rsid w:val="004B748F"/>
    <w:rsid w:val="004B750A"/>
    <w:rsid w:val="004B7986"/>
    <w:rsid w:val="004B7F9B"/>
    <w:rsid w:val="004C15DD"/>
    <w:rsid w:val="004C439A"/>
    <w:rsid w:val="004C5089"/>
    <w:rsid w:val="004C788A"/>
    <w:rsid w:val="004D035F"/>
    <w:rsid w:val="004E2DFC"/>
    <w:rsid w:val="004E34B9"/>
    <w:rsid w:val="004E4FB9"/>
    <w:rsid w:val="004F00C2"/>
    <w:rsid w:val="004F2CA3"/>
    <w:rsid w:val="004F69D0"/>
    <w:rsid w:val="004F7EA5"/>
    <w:rsid w:val="005002F6"/>
    <w:rsid w:val="00502EF2"/>
    <w:rsid w:val="00505CEE"/>
    <w:rsid w:val="0051076D"/>
    <w:rsid w:val="00511A5C"/>
    <w:rsid w:val="00511CFD"/>
    <w:rsid w:val="0051355E"/>
    <w:rsid w:val="00516C2F"/>
    <w:rsid w:val="0052030F"/>
    <w:rsid w:val="00520E96"/>
    <w:rsid w:val="00522467"/>
    <w:rsid w:val="005235B0"/>
    <w:rsid w:val="00536792"/>
    <w:rsid w:val="00543482"/>
    <w:rsid w:val="0054362D"/>
    <w:rsid w:val="00544A2D"/>
    <w:rsid w:val="00545DC8"/>
    <w:rsid w:val="0055093E"/>
    <w:rsid w:val="00551F25"/>
    <w:rsid w:val="0055747A"/>
    <w:rsid w:val="00561FF3"/>
    <w:rsid w:val="00563265"/>
    <w:rsid w:val="00570700"/>
    <w:rsid w:val="00572770"/>
    <w:rsid w:val="005730D8"/>
    <w:rsid w:val="005755CF"/>
    <w:rsid w:val="0057663C"/>
    <w:rsid w:val="005766A3"/>
    <w:rsid w:val="00577A56"/>
    <w:rsid w:val="0058171B"/>
    <w:rsid w:val="00583C3A"/>
    <w:rsid w:val="00584088"/>
    <w:rsid w:val="00585627"/>
    <w:rsid w:val="005870BA"/>
    <w:rsid w:val="005873B0"/>
    <w:rsid w:val="005914AC"/>
    <w:rsid w:val="00596D6D"/>
    <w:rsid w:val="005971B0"/>
    <w:rsid w:val="005A001C"/>
    <w:rsid w:val="005A02E5"/>
    <w:rsid w:val="005A0470"/>
    <w:rsid w:val="005A12AA"/>
    <w:rsid w:val="005A49DD"/>
    <w:rsid w:val="005B2BA2"/>
    <w:rsid w:val="005B3A5A"/>
    <w:rsid w:val="005B5DCE"/>
    <w:rsid w:val="005C22FF"/>
    <w:rsid w:val="005C4834"/>
    <w:rsid w:val="005C55AA"/>
    <w:rsid w:val="005D1342"/>
    <w:rsid w:val="005D1C8F"/>
    <w:rsid w:val="005D2929"/>
    <w:rsid w:val="005D468A"/>
    <w:rsid w:val="005D4B2C"/>
    <w:rsid w:val="005E215E"/>
    <w:rsid w:val="005E3237"/>
    <w:rsid w:val="005E3BD5"/>
    <w:rsid w:val="005E6D9D"/>
    <w:rsid w:val="005F2444"/>
    <w:rsid w:val="005F31E2"/>
    <w:rsid w:val="005F4B3F"/>
    <w:rsid w:val="005F4D99"/>
    <w:rsid w:val="005F5C00"/>
    <w:rsid w:val="005F5ECD"/>
    <w:rsid w:val="00601C93"/>
    <w:rsid w:val="006057C0"/>
    <w:rsid w:val="00605AD8"/>
    <w:rsid w:val="00613075"/>
    <w:rsid w:val="0061442C"/>
    <w:rsid w:val="00614779"/>
    <w:rsid w:val="0061672A"/>
    <w:rsid w:val="00620248"/>
    <w:rsid w:val="006239CF"/>
    <w:rsid w:val="006252B9"/>
    <w:rsid w:val="00625704"/>
    <w:rsid w:val="006278EC"/>
    <w:rsid w:val="00631BDC"/>
    <w:rsid w:val="00633B01"/>
    <w:rsid w:val="00635289"/>
    <w:rsid w:val="00637653"/>
    <w:rsid w:val="006411C1"/>
    <w:rsid w:val="00642BA9"/>
    <w:rsid w:val="006467EF"/>
    <w:rsid w:val="00647AA6"/>
    <w:rsid w:val="00651C64"/>
    <w:rsid w:val="00657922"/>
    <w:rsid w:val="006579A5"/>
    <w:rsid w:val="00657FC3"/>
    <w:rsid w:val="006612D8"/>
    <w:rsid w:val="00662697"/>
    <w:rsid w:val="00662969"/>
    <w:rsid w:val="00662FF4"/>
    <w:rsid w:val="0066355F"/>
    <w:rsid w:val="006660F2"/>
    <w:rsid w:val="006673AC"/>
    <w:rsid w:val="00667822"/>
    <w:rsid w:val="006717EA"/>
    <w:rsid w:val="006729C6"/>
    <w:rsid w:val="00674509"/>
    <w:rsid w:val="006754F7"/>
    <w:rsid w:val="00683614"/>
    <w:rsid w:val="0068369E"/>
    <w:rsid w:val="006840AB"/>
    <w:rsid w:val="00687368"/>
    <w:rsid w:val="00692EA1"/>
    <w:rsid w:val="00693AA9"/>
    <w:rsid w:val="006A16C5"/>
    <w:rsid w:val="006A23FF"/>
    <w:rsid w:val="006A5BEF"/>
    <w:rsid w:val="006B485C"/>
    <w:rsid w:val="006B5BCD"/>
    <w:rsid w:val="006B6BB4"/>
    <w:rsid w:val="006B792E"/>
    <w:rsid w:val="006C0588"/>
    <w:rsid w:val="006C0BFA"/>
    <w:rsid w:val="006C1ED1"/>
    <w:rsid w:val="006C2E0A"/>
    <w:rsid w:val="006C6127"/>
    <w:rsid w:val="006C6A3A"/>
    <w:rsid w:val="006D2A23"/>
    <w:rsid w:val="006D643C"/>
    <w:rsid w:val="006D7E0D"/>
    <w:rsid w:val="006E2112"/>
    <w:rsid w:val="006E3387"/>
    <w:rsid w:val="006E36A1"/>
    <w:rsid w:val="006E3DC4"/>
    <w:rsid w:val="006E564A"/>
    <w:rsid w:val="006E6A1F"/>
    <w:rsid w:val="006E75BA"/>
    <w:rsid w:val="006F3485"/>
    <w:rsid w:val="006F3C30"/>
    <w:rsid w:val="006F4F91"/>
    <w:rsid w:val="006F6988"/>
    <w:rsid w:val="00701002"/>
    <w:rsid w:val="00701B62"/>
    <w:rsid w:val="00702B0F"/>
    <w:rsid w:val="00703A85"/>
    <w:rsid w:val="00703C36"/>
    <w:rsid w:val="0070513D"/>
    <w:rsid w:val="00706B8C"/>
    <w:rsid w:val="00707FE6"/>
    <w:rsid w:val="007131ED"/>
    <w:rsid w:val="00713AF7"/>
    <w:rsid w:val="007162F7"/>
    <w:rsid w:val="00717FE8"/>
    <w:rsid w:val="00724BD2"/>
    <w:rsid w:val="0072530B"/>
    <w:rsid w:val="00726131"/>
    <w:rsid w:val="0072751D"/>
    <w:rsid w:val="007306C4"/>
    <w:rsid w:val="007351C5"/>
    <w:rsid w:val="00736C4A"/>
    <w:rsid w:val="00740B8B"/>
    <w:rsid w:val="00742786"/>
    <w:rsid w:val="007538AF"/>
    <w:rsid w:val="00755D02"/>
    <w:rsid w:val="00760845"/>
    <w:rsid w:val="00762156"/>
    <w:rsid w:val="007662D5"/>
    <w:rsid w:val="0076698A"/>
    <w:rsid w:val="0077120F"/>
    <w:rsid w:val="00773902"/>
    <w:rsid w:val="007745E2"/>
    <w:rsid w:val="007746D3"/>
    <w:rsid w:val="00774DD7"/>
    <w:rsid w:val="00781753"/>
    <w:rsid w:val="00791671"/>
    <w:rsid w:val="00791CAD"/>
    <w:rsid w:val="0079289D"/>
    <w:rsid w:val="00793F86"/>
    <w:rsid w:val="00794156"/>
    <w:rsid w:val="0079421B"/>
    <w:rsid w:val="0079508D"/>
    <w:rsid w:val="00795365"/>
    <w:rsid w:val="007953A1"/>
    <w:rsid w:val="00795786"/>
    <w:rsid w:val="007962F5"/>
    <w:rsid w:val="007A172E"/>
    <w:rsid w:val="007A29B5"/>
    <w:rsid w:val="007A313B"/>
    <w:rsid w:val="007A38E4"/>
    <w:rsid w:val="007A5B3C"/>
    <w:rsid w:val="007B5830"/>
    <w:rsid w:val="007C467E"/>
    <w:rsid w:val="007C5695"/>
    <w:rsid w:val="007C5958"/>
    <w:rsid w:val="007C67AD"/>
    <w:rsid w:val="007D02D1"/>
    <w:rsid w:val="007D1540"/>
    <w:rsid w:val="007E1CF7"/>
    <w:rsid w:val="007E39EC"/>
    <w:rsid w:val="007E3F53"/>
    <w:rsid w:val="007E450A"/>
    <w:rsid w:val="007E5714"/>
    <w:rsid w:val="007F04C0"/>
    <w:rsid w:val="007F3716"/>
    <w:rsid w:val="007F3D8D"/>
    <w:rsid w:val="007F3EF9"/>
    <w:rsid w:val="007F403A"/>
    <w:rsid w:val="007F4605"/>
    <w:rsid w:val="007F74B7"/>
    <w:rsid w:val="00800C2D"/>
    <w:rsid w:val="00801BCF"/>
    <w:rsid w:val="00801ED2"/>
    <w:rsid w:val="00803EA8"/>
    <w:rsid w:val="00804113"/>
    <w:rsid w:val="0080437C"/>
    <w:rsid w:val="00805124"/>
    <w:rsid w:val="00805B2D"/>
    <w:rsid w:val="00811432"/>
    <w:rsid w:val="00812499"/>
    <w:rsid w:val="00813E84"/>
    <w:rsid w:val="008150EB"/>
    <w:rsid w:val="00820835"/>
    <w:rsid w:val="00824696"/>
    <w:rsid w:val="00825899"/>
    <w:rsid w:val="00827BDC"/>
    <w:rsid w:val="00834311"/>
    <w:rsid w:val="00834423"/>
    <w:rsid w:val="00837137"/>
    <w:rsid w:val="00840FF3"/>
    <w:rsid w:val="008460F2"/>
    <w:rsid w:val="008462EF"/>
    <w:rsid w:val="0085017A"/>
    <w:rsid w:val="0085078E"/>
    <w:rsid w:val="00851EBC"/>
    <w:rsid w:val="00855044"/>
    <w:rsid w:val="008559DA"/>
    <w:rsid w:val="008572C0"/>
    <w:rsid w:val="0086095E"/>
    <w:rsid w:val="008621AA"/>
    <w:rsid w:val="0086594A"/>
    <w:rsid w:val="00866DED"/>
    <w:rsid w:val="00866F43"/>
    <w:rsid w:val="00867751"/>
    <w:rsid w:val="00871648"/>
    <w:rsid w:val="00874C91"/>
    <w:rsid w:val="00874CEE"/>
    <w:rsid w:val="008803F3"/>
    <w:rsid w:val="008855C4"/>
    <w:rsid w:val="00887DF9"/>
    <w:rsid w:val="0089122B"/>
    <w:rsid w:val="00891A56"/>
    <w:rsid w:val="00893847"/>
    <w:rsid w:val="00894131"/>
    <w:rsid w:val="008954DB"/>
    <w:rsid w:val="0089586A"/>
    <w:rsid w:val="008A01BE"/>
    <w:rsid w:val="008A2315"/>
    <w:rsid w:val="008A2D3A"/>
    <w:rsid w:val="008A68B5"/>
    <w:rsid w:val="008A73A6"/>
    <w:rsid w:val="008A7C49"/>
    <w:rsid w:val="008B0DD8"/>
    <w:rsid w:val="008B2319"/>
    <w:rsid w:val="008B498A"/>
    <w:rsid w:val="008B63B6"/>
    <w:rsid w:val="008C1B87"/>
    <w:rsid w:val="008C2CD4"/>
    <w:rsid w:val="008C5B09"/>
    <w:rsid w:val="008C5EDB"/>
    <w:rsid w:val="008C609C"/>
    <w:rsid w:val="008C7113"/>
    <w:rsid w:val="008C7A93"/>
    <w:rsid w:val="008D1971"/>
    <w:rsid w:val="008D1BD4"/>
    <w:rsid w:val="008D2DEB"/>
    <w:rsid w:val="008D347E"/>
    <w:rsid w:val="008D48AA"/>
    <w:rsid w:val="008D4BDB"/>
    <w:rsid w:val="008D633D"/>
    <w:rsid w:val="008E0E6E"/>
    <w:rsid w:val="008E3DFF"/>
    <w:rsid w:val="008E7629"/>
    <w:rsid w:val="008E7F6B"/>
    <w:rsid w:val="008F0669"/>
    <w:rsid w:val="008F2617"/>
    <w:rsid w:val="008F54CD"/>
    <w:rsid w:val="008F759D"/>
    <w:rsid w:val="00911557"/>
    <w:rsid w:val="0091188B"/>
    <w:rsid w:val="009128B0"/>
    <w:rsid w:val="0091309A"/>
    <w:rsid w:val="00913215"/>
    <w:rsid w:val="00913590"/>
    <w:rsid w:val="00916101"/>
    <w:rsid w:val="0092001B"/>
    <w:rsid w:val="00920395"/>
    <w:rsid w:val="00922306"/>
    <w:rsid w:val="00922D27"/>
    <w:rsid w:val="0092395E"/>
    <w:rsid w:val="00923B40"/>
    <w:rsid w:val="00926AEE"/>
    <w:rsid w:val="00927C2F"/>
    <w:rsid w:val="00933ACB"/>
    <w:rsid w:val="00935BAD"/>
    <w:rsid w:val="00943FDF"/>
    <w:rsid w:val="00944C00"/>
    <w:rsid w:val="0094639B"/>
    <w:rsid w:val="0094679E"/>
    <w:rsid w:val="00946BA0"/>
    <w:rsid w:val="00952DAC"/>
    <w:rsid w:val="00954ED7"/>
    <w:rsid w:val="00954FB7"/>
    <w:rsid w:val="009572CA"/>
    <w:rsid w:val="00960A55"/>
    <w:rsid w:val="00961486"/>
    <w:rsid w:val="00965ED4"/>
    <w:rsid w:val="00970329"/>
    <w:rsid w:val="0097223C"/>
    <w:rsid w:val="009754DC"/>
    <w:rsid w:val="009773A3"/>
    <w:rsid w:val="00980508"/>
    <w:rsid w:val="009808B0"/>
    <w:rsid w:val="0098140B"/>
    <w:rsid w:val="00987B3B"/>
    <w:rsid w:val="00990C21"/>
    <w:rsid w:val="00991594"/>
    <w:rsid w:val="00991BEE"/>
    <w:rsid w:val="00994C0D"/>
    <w:rsid w:val="00997122"/>
    <w:rsid w:val="009A06A7"/>
    <w:rsid w:val="009A212F"/>
    <w:rsid w:val="009A39AF"/>
    <w:rsid w:val="009A6129"/>
    <w:rsid w:val="009A6D79"/>
    <w:rsid w:val="009B0E48"/>
    <w:rsid w:val="009B18DD"/>
    <w:rsid w:val="009B2B04"/>
    <w:rsid w:val="009B3891"/>
    <w:rsid w:val="009B495C"/>
    <w:rsid w:val="009B640E"/>
    <w:rsid w:val="009B658F"/>
    <w:rsid w:val="009C2CAA"/>
    <w:rsid w:val="009C3201"/>
    <w:rsid w:val="009C5731"/>
    <w:rsid w:val="009C599A"/>
    <w:rsid w:val="009D0968"/>
    <w:rsid w:val="009D278B"/>
    <w:rsid w:val="009D2C02"/>
    <w:rsid w:val="009D3BCA"/>
    <w:rsid w:val="009D701F"/>
    <w:rsid w:val="009D7124"/>
    <w:rsid w:val="009E05A3"/>
    <w:rsid w:val="009E0671"/>
    <w:rsid w:val="009E4E0F"/>
    <w:rsid w:val="009E54C3"/>
    <w:rsid w:val="009F0ADA"/>
    <w:rsid w:val="009F25EC"/>
    <w:rsid w:val="009F43F8"/>
    <w:rsid w:val="009F510E"/>
    <w:rsid w:val="009F6884"/>
    <w:rsid w:val="00A02655"/>
    <w:rsid w:val="00A03E65"/>
    <w:rsid w:val="00A0708C"/>
    <w:rsid w:val="00A076EF"/>
    <w:rsid w:val="00A11872"/>
    <w:rsid w:val="00A12276"/>
    <w:rsid w:val="00A1409A"/>
    <w:rsid w:val="00A200D8"/>
    <w:rsid w:val="00A20EBC"/>
    <w:rsid w:val="00A23EE5"/>
    <w:rsid w:val="00A256E7"/>
    <w:rsid w:val="00A25F2B"/>
    <w:rsid w:val="00A2715D"/>
    <w:rsid w:val="00A278DA"/>
    <w:rsid w:val="00A31C91"/>
    <w:rsid w:val="00A33A37"/>
    <w:rsid w:val="00A372F6"/>
    <w:rsid w:val="00A406A1"/>
    <w:rsid w:val="00A40989"/>
    <w:rsid w:val="00A40FD0"/>
    <w:rsid w:val="00A421B1"/>
    <w:rsid w:val="00A42761"/>
    <w:rsid w:val="00A45FCC"/>
    <w:rsid w:val="00A470F1"/>
    <w:rsid w:val="00A47159"/>
    <w:rsid w:val="00A47507"/>
    <w:rsid w:val="00A513D3"/>
    <w:rsid w:val="00A52110"/>
    <w:rsid w:val="00A54649"/>
    <w:rsid w:val="00A55A96"/>
    <w:rsid w:val="00A60C5F"/>
    <w:rsid w:val="00A642A4"/>
    <w:rsid w:val="00A65224"/>
    <w:rsid w:val="00A66046"/>
    <w:rsid w:val="00A701EB"/>
    <w:rsid w:val="00A73843"/>
    <w:rsid w:val="00A742F3"/>
    <w:rsid w:val="00A80813"/>
    <w:rsid w:val="00A84D91"/>
    <w:rsid w:val="00A874E9"/>
    <w:rsid w:val="00A91D63"/>
    <w:rsid w:val="00A91E7F"/>
    <w:rsid w:val="00AA0165"/>
    <w:rsid w:val="00AA0BF6"/>
    <w:rsid w:val="00AA137C"/>
    <w:rsid w:val="00AA1972"/>
    <w:rsid w:val="00AA688B"/>
    <w:rsid w:val="00AA7419"/>
    <w:rsid w:val="00AB621F"/>
    <w:rsid w:val="00AB754D"/>
    <w:rsid w:val="00AB7C5D"/>
    <w:rsid w:val="00AC10DC"/>
    <w:rsid w:val="00AC305B"/>
    <w:rsid w:val="00AC3983"/>
    <w:rsid w:val="00AC3B90"/>
    <w:rsid w:val="00AC5E2F"/>
    <w:rsid w:val="00AC63EB"/>
    <w:rsid w:val="00AC6928"/>
    <w:rsid w:val="00AD08A8"/>
    <w:rsid w:val="00AD1387"/>
    <w:rsid w:val="00AD22E6"/>
    <w:rsid w:val="00AD3D79"/>
    <w:rsid w:val="00AD3DA9"/>
    <w:rsid w:val="00AD5170"/>
    <w:rsid w:val="00AD639C"/>
    <w:rsid w:val="00AD77AB"/>
    <w:rsid w:val="00AE10D9"/>
    <w:rsid w:val="00AE2114"/>
    <w:rsid w:val="00AE2A0A"/>
    <w:rsid w:val="00AE355D"/>
    <w:rsid w:val="00AE769C"/>
    <w:rsid w:val="00AE7F52"/>
    <w:rsid w:val="00AF0A84"/>
    <w:rsid w:val="00AF0BB9"/>
    <w:rsid w:val="00AF2CC9"/>
    <w:rsid w:val="00AF3BDD"/>
    <w:rsid w:val="00AF5EC8"/>
    <w:rsid w:val="00AF6EFE"/>
    <w:rsid w:val="00B0033D"/>
    <w:rsid w:val="00B04949"/>
    <w:rsid w:val="00B052B7"/>
    <w:rsid w:val="00B07B8A"/>
    <w:rsid w:val="00B11794"/>
    <w:rsid w:val="00B127DD"/>
    <w:rsid w:val="00B134C9"/>
    <w:rsid w:val="00B1388B"/>
    <w:rsid w:val="00B1673E"/>
    <w:rsid w:val="00B24F13"/>
    <w:rsid w:val="00B267AF"/>
    <w:rsid w:val="00B26DC8"/>
    <w:rsid w:val="00B30217"/>
    <w:rsid w:val="00B31E27"/>
    <w:rsid w:val="00B36C6B"/>
    <w:rsid w:val="00B4142E"/>
    <w:rsid w:val="00B42FC1"/>
    <w:rsid w:val="00B44880"/>
    <w:rsid w:val="00B537BE"/>
    <w:rsid w:val="00B56ADD"/>
    <w:rsid w:val="00B56E40"/>
    <w:rsid w:val="00B56E71"/>
    <w:rsid w:val="00B613A3"/>
    <w:rsid w:val="00B615BD"/>
    <w:rsid w:val="00B62D5C"/>
    <w:rsid w:val="00B6740F"/>
    <w:rsid w:val="00B67C1A"/>
    <w:rsid w:val="00B67DB6"/>
    <w:rsid w:val="00B726F8"/>
    <w:rsid w:val="00B73F84"/>
    <w:rsid w:val="00B76B86"/>
    <w:rsid w:val="00B80CB0"/>
    <w:rsid w:val="00B8163F"/>
    <w:rsid w:val="00B821B7"/>
    <w:rsid w:val="00B95343"/>
    <w:rsid w:val="00BA0A7E"/>
    <w:rsid w:val="00BA3536"/>
    <w:rsid w:val="00BB54D6"/>
    <w:rsid w:val="00BB78B7"/>
    <w:rsid w:val="00BB7989"/>
    <w:rsid w:val="00BB7EE6"/>
    <w:rsid w:val="00BC0BA3"/>
    <w:rsid w:val="00BC2327"/>
    <w:rsid w:val="00BC28BE"/>
    <w:rsid w:val="00BC3439"/>
    <w:rsid w:val="00BC6C3D"/>
    <w:rsid w:val="00BD1BE4"/>
    <w:rsid w:val="00BD2B89"/>
    <w:rsid w:val="00BD3796"/>
    <w:rsid w:val="00BD6962"/>
    <w:rsid w:val="00BD7752"/>
    <w:rsid w:val="00BE119E"/>
    <w:rsid w:val="00BE15CD"/>
    <w:rsid w:val="00BE193C"/>
    <w:rsid w:val="00BF1D38"/>
    <w:rsid w:val="00BF35DA"/>
    <w:rsid w:val="00BF58C7"/>
    <w:rsid w:val="00BF6DF1"/>
    <w:rsid w:val="00C009FB"/>
    <w:rsid w:val="00C00BF4"/>
    <w:rsid w:val="00C0111A"/>
    <w:rsid w:val="00C03274"/>
    <w:rsid w:val="00C049B3"/>
    <w:rsid w:val="00C05442"/>
    <w:rsid w:val="00C05602"/>
    <w:rsid w:val="00C06815"/>
    <w:rsid w:val="00C10BEB"/>
    <w:rsid w:val="00C11B70"/>
    <w:rsid w:val="00C125A0"/>
    <w:rsid w:val="00C12829"/>
    <w:rsid w:val="00C13EA1"/>
    <w:rsid w:val="00C14EBB"/>
    <w:rsid w:val="00C27F45"/>
    <w:rsid w:val="00C30566"/>
    <w:rsid w:val="00C31111"/>
    <w:rsid w:val="00C34D40"/>
    <w:rsid w:val="00C369B9"/>
    <w:rsid w:val="00C37088"/>
    <w:rsid w:val="00C40B3A"/>
    <w:rsid w:val="00C45E6B"/>
    <w:rsid w:val="00C47B07"/>
    <w:rsid w:val="00C52C1A"/>
    <w:rsid w:val="00C57BDA"/>
    <w:rsid w:val="00C6199B"/>
    <w:rsid w:val="00C635D8"/>
    <w:rsid w:val="00C64855"/>
    <w:rsid w:val="00C66637"/>
    <w:rsid w:val="00C720BB"/>
    <w:rsid w:val="00C747FF"/>
    <w:rsid w:val="00C75CBE"/>
    <w:rsid w:val="00C76FE4"/>
    <w:rsid w:val="00C772B9"/>
    <w:rsid w:val="00C77454"/>
    <w:rsid w:val="00C807D4"/>
    <w:rsid w:val="00C82654"/>
    <w:rsid w:val="00C8541A"/>
    <w:rsid w:val="00C86314"/>
    <w:rsid w:val="00C86743"/>
    <w:rsid w:val="00C952BB"/>
    <w:rsid w:val="00C96C48"/>
    <w:rsid w:val="00CA16BA"/>
    <w:rsid w:val="00CA1AD7"/>
    <w:rsid w:val="00CA1FD4"/>
    <w:rsid w:val="00CB2CF0"/>
    <w:rsid w:val="00CB49E8"/>
    <w:rsid w:val="00CB53B2"/>
    <w:rsid w:val="00CB5416"/>
    <w:rsid w:val="00CB5540"/>
    <w:rsid w:val="00CC0B88"/>
    <w:rsid w:val="00CC4B87"/>
    <w:rsid w:val="00CC5BF1"/>
    <w:rsid w:val="00CD2A5A"/>
    <w:rsid w:val="00CD50F6"/>
    <w:rsid w:val="00CD5888"/>
    <w:rsid w:val="00CE0EF7"/>
    <w:rsid w:val="00CE2DC0"/>
    <w:rsid w:val="00CE4A54"/>
    <w:rsid w:val="00CE6ABF"/>
    <w:rsid w:val="00CF03B1"/>
    <w:rsid w:val="00CF0582"/>
    <w:rsid w:val="00CF13C9"/>
    <w:rsid w:val="00CF20AF"/>
    <w:rsid w:val="00CF4881"/>
    <w:rsid w:val="00CF576C"/>
    <w:rsid w:val="00CF6CA9"/>
    <w:rsid w:val="00D0105E"/>
    <w:rsid w:val="00D011CA"/>
    <w:rsid w:val="00D0502A"/>
    <w:rsid w:val="00D05C6E"/>
    <w:rsid w:val="00D05D74"/>
    <w:rsid w:val="00D06CE2"/>
    <w:rsid w:val="00D07D2F"/>
    <w:rsid w:val="00D12110"/>
    <w:rsid w:val="00D15031"/>
    <w:rsid w:val="00D15A21"/>
    <w:rsid w:val="00D15CE0"/>
    <w:rsid w:val="00D17997"/>
    <w:rsid w:val="00D21C01"/>
    <w:rsid w:val="00D26C81"/>
    <w:rsid w:val="00D276FF"/>
    <w:rsid w:val="00D32D48"/>
    <w:rsid w:val="00D35C0C"/>
    <w:rsid w:val="00D3638D"/>
    <w:rsid w:val="00D378A1"/>
    <w:rsid w:val="00D44EF0"/>
    <w:rsid w:val="00D50E41"/>
    <w:rsid w:val="00D540C2"/>
    <w:rsid w:val="00D55C95"/>
    <w:rsid w:val="00D5648B"/>
    <w:rsid w:val="00D61123"/>
    <w:rsid w:val="00D628D9"/>
    <w:rsid w:val="00D72D59"/>
    <w:rsid w:val="00D77128"/>
    <w:rsid w:val="00D803E7"/>
    <w:rsid w:val="00D82208"/>
    <w:rsid w:val="00D84D84"/>
    <w:rsid w:val="00D8530A"/>
    <w:rsid w:val="00D87245"/>
    <w:rsid w:val="00D94300"/>
    <w:rsid w:val="00D97DF6"/>
    <w:rsid w:val="00DA3D4C"/>
    <w:rsid w:val="00DA5CD6"/>
    <w:rsid w:val="00DA6BC1"/>
    <w:rsid w:val="00DB0925"/>
    <w:rsid w:val="00DB10BC"/>
    <w:rsid w:val="00DB3786"/>
    <w:rsid w:val="00DB5493"/>
    <w:rsid w:val="00DB582C"/>
    <w:rsid w:val="00DB79E1"/>
    <w:rsid w:val="00DB7E53"/>
    <w:rsid w:val="00DC1E0D"/>
    <w:rsid w:val="00DC2FA8"/>
    <w:rsid w:val="00DC76A2"/>
    <w:rsid w:val="00DE296C"/>
    <w:rsid w:val="00DF1625"/>
    <w:rsid w:val="00DF19D2"/>
    <w:rsid w:val="00DF5E99"/>
    <w:rsid w:val="00E01DF6"/>
    <w:rsid w:val="00E02783"/>
    <w:rsid w:val="00E03C44"/>
    <w:rsid w:val="00E04611"/>
    <w:rsid w:val="00E07938"/>
    <w:rsid w:val="00E11C61"/>
    <w:rsid w:val="00E11D54"/>
    <w:rsid w:val="00E1285E"/>
    <w:rsid w:val="00E130C1"/>
    <w:rsid w:val="00E16629"/>
    <w:rsid w:val="00E16C01"/>
    <w:rsid w:val="00E17481"/>
    <w:rsid w:val="00E248A5"/>
    <w:rsid w:val="00E26BB5"/>
    <w:rsid w:val="00E319C4"/>
    <w:rsid w:val="00E31F7B"/>
    <w:rsid w:val="00E3367B"/>
    <w:rsid w:val="00E34182"/>
    <w:rsid w:val="00E453C9"/>
    <w:rsid w:val="00E5114D"/>
    <w:rsid w:val="00E53E52"/>
    <w:rsid w:val="00E55251"/>
    <w:rsid w:val="00E55A92"/>
    <w:rsid w:val="00E55F49"/>
    <w:rsid w:val="00E57AF6"/>
    <w:rsid w:val="00E629B1"/>
    <w:rsid w:val="00E62F01"/>
    <w:rsid w:val="00E66269"/>
    <w:rsid w:val="00E72047"/>
    <w:rsid w:val="00E75EE8"/>
    <w:rsid w:val="00E76C11"/>
    <w:rsid w:val="00E76ECD"/>
    <w:rsid w:val="00E80F07"/>
    <w:rsid w:val="00E80F19"/>
    <w:rsid w:val="00E83F44"/>
    <w:rsid w:val="00E84502"/>
    <w:rsid w:val="00E84EDC"/>
    <w:rsid w:val="00E8533E"/>
    <w:rsid w:val="00E8677F"/>
    <w:rsid w:val="00E95067"/>
    <w:rsid w:val="00E96395"/>
    <w:rsid w:val="00E96CB6"/>
    <w:rsid w:val="00EA0DD5"/>
    <w:rsid w:val="00EA190F"/>
    <w:rsid w:val="00EA2B51"/>
    <w:rsid w:val="00EB1189"/>
    <w:rsid w:val="00EB1FC2"/>
    <w:rsid w:val="00EB27F3"/>
    <w:rsid w:val="00EB42B7"/>
    <w:rsid w:val="00EB4B8F"/>
    <w:rsid w:val="00EB5903"/>
    <w:rsid w:val="00EB61AF"/>
    <w:rsid w:val="00EC05F8"/>
    <w:rsid w:val="00EC21AA"/>
    <w:rsid w:val="00EC221F"/>
    <w:rsid w:val="00EC2804"/>
    <w:rsid w:val="00EC320E"/>
    <w:rsid w:val="00EC5B9B"/>
    <w:rsid w:val="00EC5CBF"/>
    <w:rsid w:val="00EC7F76"/>
    <w:rsid w:val="00ED11A9"/>
    <w:rsid w:val="00ED17A0"/>
    <w:rsid w:val="00ED2066"/>
    <w:rsid w:val="00ED23D4"/>
    <w:rsid w:val="00ED3714"/>
    <w:rsid w:val="00ED4C39"/>
    <w:rsid w:val="00ED5BBA"/>
    <w:rsid w:val="00ED7C17"/>
    <w:rsid w:val="00ED7F3F"/>
    <w:rsid w:val="00EE3191"/>
    <w:rsid w:val="00EE3228"/>
    <w:rsid w:val="00EE47A6"/>
    <w:rsid w:val="00EE5E9E"/>
    <w:rsid w:val="00EE7AB8"/>
    <w:rsid w:val="00EF00AB"/>
    <w:rsid w:val="00EF1360"/>
    <w:rsid w:val="00EF206A"/>
    <w:rsid w:val="00EF2FFC"/>
    <w:rsid w:val="00EF38D0"/>
    <w:rsid w:val="00F0144F"/>
    <w:rsid w:val="00F036C6"/>
    <w:rsid w:val="00F05046"/>
    <w:rsid w:val="00F15897"/>
    <w:rsid w:val="00F175FC"/>
    <w:rsid w:val="00F23108"/>
    <w:rsid w:val="00F25D01"/>
    <w:rsid w:val="00F307D5"/>
    <w:rsid w:val="00F30E7F"/>
    <w:rsid w:val="00F31DF2"/>
    <w:rsid w:val="00F32032"/>
    <w:rsid w:val="00F37C7C"/>
    <w:rsid w:val="00F41A84"/>
    <w:rsid w:val="00F436A3"/>
    <w:rsid w:val="00F44C6F"/>
    <w:rsid w:val="00F53E60"/>
    <w:rsid w:val="00F54365"/>
    <w:rsid w:val="00F6007C"/>
    <w:rsid w:val="00F64404"/>
    <w:rsid w:val="00F7118E"/>
    <w:rsid w:val="00F712ED"/>
    <w:rsid w:val="00F72802"/>
    <w:rsid w:val="00F72CFB"/>
    <w:rsid w:val="00F72D0F"/>
    <w:rsid w:val="00F76CBD"/>
    <w:rsid w:val="00F77BD4"/>
    <w:rsid w:val="00F80010"/>
    <w:rsid w:val="00F80905"/>
    <w:rsid w:val="00F84C4D"/>
    <w:rsid w:val="00F85B80"/>
    <w:rsid w:val="00F86148"/>
    <w:rsid w:val="00F90D47"/>
    <w:rsid w:val="00F91D93"/>
    <w:rsid w:val="00F95622"/>
    <w:rsid w:val="00F95DA5"/>
    <w:rsid w:val="00F972F3"/>
    <w:rsid w:val="00FA0CA7"/>
    <w:rsid w:val="00FA1167"/>
    <w:rsid w:val="00FA372B"/>
    <w:rsid w:val="00FA4B86"/>
    <w:rsid w:val="00FA7599"/>
    <w:rsid w:val="00FB0BDF"/>
    <w:rsid w:val="00FB1E6E"/>
    <w:rsid w:val="00FB22C7"/>
    <w:rsid w:val="00FC0492"/>
    <w:rsid w:val="00FC104D"/>
    <w:rsid w:val="00FC1308"/>
    <w:rsid w:val="00FC4BA2"/>
    <w:rsid w:val="00FC735A"/>
    <w:rsid w:val="00FC7B66"/>
    <w:rsid w:val="00FD0446"/>
    <w:rsid w:val="00FD0933"/>
    <w:rsid w:val="00FD23D2"/>
    <w:rsid w:val="00FD3FA7"/>
    <w:rsid w:val="00FE3D5A"/>
    <w:rsid w:val="00FE4B5C"/>
    <w:rsid w:val="00FE7305"/>
    <w:rsid w:val="00FF35CE"/>
    <w:rsid w:val="00FF3F51"/>
    <w:rsid w:val="00FF4893"/>
    <w:rsid w:val="00FF78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DFC"/>
    <w:pPr>
      <w:widowControl w:val="0"/>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qFormat/>
    <w:rsid w:val="001C20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98140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D3638D"/>
    <w:pPr>
      <w:keepNext/>
      <w:widowControl/>
      <w:spacing w:before="240" w:after="60"/>
      <w:outlineLvl w:val="3"/>
    </w:pPr>
    <w:rPr>
      <w:rFonts w:ascii="Times New Roman" w:eastAsia="Times New Roman" w:hAnsi="Times New Roman" w:cs="Times New Roman"/>
      <w:b/>
      <w:bCs/>
      <w:color w:val="auto"/>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D723B"/>
    <w:rPr>
      <w:color w:val="0066CC"/>
      <w:u w:val="single"/>
    </w:rPr>
  </w:style>
  <w:style w:type="character" w:customStyle="1" w:styleId="Bodytext2">
    <w:name w:val="Body text (2)_"/>
    <w:basedOn w:val="DefaultParagraphFont"/>
    <w:link w:val="Bodytext20"/>
    <w:rsid w:val="003D723B"/>
    <w:rPr>
      <w:spacing w:val="-4"/>
      <w:sz w:val="22"/>
      <w:szCs w:val="22"/>
      <w:shd w:val="clear" w:color="auto" w:fill="FFFFFF"/>
    </w:rPr>
  </w:style>
  <w:style w:type="character" w:customStyle="1" w:styleId="Bodytext3">
    <w:name w:val="Body text (3)_"/>
    <w:basedOn w:val="DefaultParagraphFont"/>
    <w:link w:val="Bodytext30"/>
    <w:rsid w:val="003D723B"/>
    <w:rPr>
      <w:b/>
      <w:bCs/>
      <w:sz w:val="19"/>
      <w:szCs w:val="19"/>
      <w:shd w:val="clear" w:color="auto" w:fill="FFFFFF"/>
    </w:rPr>
  </w:style>
  <w:style w:type="character" w:customStyle="1" w:styleId="Bodytext4">
    <w:name w:val="Body text (4)_"/>
    <w:basedOn w:val="DefaultParagraphFont"/>
    <w:link w:val="Bodytext41"/>
    <w:rsid w:val="003D723B"/>
    <w:rPr>
      <w:sz w:val="19"/>
      <w:szCs w:val="19"/>
      <w:shd w:val="clear" w:color="auto" w:fill="FFFFFF"/>
    </w:rPr>
  </w:style>
  <w:style w:type="character" w:customStyle="1" w:styleId="Bodytext4115pt">
    <w:name w:val="Body text (4) + 11.5 pt"/>
    <w:aliases w:val="Italic,Spacing 0 pt"/>
    <w:basedOn w:val="Bodytext4"/>
    <w:rsid w:val="003D723B"/>
    <w:rPr>
      <w:i/>
      <w:iCs/>
      <w:spacing w:val="-4"/>
      <w:sz w:val="23"/>
      <w:szCs w:val="23"/>
    </w:rPr>
  </w:style>
  <w:style w:type="character" w:customStyle="1" w:styleId="Bodytext4115pt2">
    <w:name w:val="Body text (4) + 11.5 pt2"/>
    <w:aliases w:val="Bold,Spacing 0 pt99"/>
    <w:basedOn w:val="Bodytext4"/>
    <w:rsid w:val="003D723B"/>
    <w:rPr>
      <w:b/>
      <w:bCs/>
      <w:noProof/>
      <w:spacing w:val="1"/>
      <w:sz w:val="23"/>
      <w:szCs w:val="23"/>
    </w:rPr>
  </w:style>
  <w:style w:type="character" w:customStyle="1" w:styleId="Bodytext5">
    <w:name w:val="Body text (5)_"/>
    <w:basedOn w:val="DefaultParagraphFont"/>
    <w:link w:val="Bodytext51"/>
    <w:rsid w:val="003D723B"/>
    <w:rPr>
      <w:i/>
      <w:iCs/>
      <w:spacing w:val="-2"/>
      <w:sz w:val="19"/>
      <w:szCs w:val="19"/>
      <w:shd w:val="clear" w:color="auto" w:fill="FFFFFF"/>
    </w:rPr>
  </w:style>
  <w:style w:type="character" w:customStyle="1" w:styleId="Bodytext6">
    <w:name w:val="Body text (6)_"/>
    <w:basedOn w:val="DefaultParagraphFont"/>
    <w:link w:val="Bodytext60"/>
    <w:rsid w:val="003D723B"/>
    <w:rPr>
      <w:b/>
      <w:bCs/>
      <w:spacing w:val="1"/>
      <w:sz w:val="23"/>
      <w:szCs w:val="23"/>
      <w:shd w:val="clear" w:color="auto" w:fill="FFFFFF"/>
    </w:rPr>
  </w:style>
  <w:style w:type="character" w:customStyle="1" w:styleId="Bodytext6NotBold">
    <w:name w:val="Body text (6) + Not Bold"/>
    <w:aliases w:val="Italic23,Spacing 0 pt98"/>
    <w:basedOn w:val="Bodytext6"/>
    <w:rsid w:val="003D723B"/>
    <w:rPr>
      <w:i/>
      <w:iCs/>
      <w:spacing w:val="-4"/>
    </w:rPr>
  </w:style>
  <w:style w:type="character" w:customStyle="1" w:styleId="Bodytext">
    <w:name w:val="Body text_"/>
    <w:basedOn w:val="DefaultParagraphFont"/>
    <w:link w:val="Bodytext1"/>
    <w:rsid w:val="003D723B"/>
    <w:rPr>
      <w:spacing w:val="-2"/>
      <w:sz w:val="23"/>
      <w:szCs w:val="23"/>
      <w:shd w:val="clear" w:color="auto" w:fill="FFFFFF"/>
    </w:rPr>
  </w:style>
  <w:style w:type="character" w:customStyle="1" w:styleId="Headerorfooter2">
    <w:name w:val="Header or footer (2)_"/>
    <w:basedOn w:val="DefaultParagraphFont"/>
    <w:link w:val="Headerorfooter21"/>
    <w:rsid w:val="003D723B"/>
    <w:rPr>
      <w:b/>
      <w:bCs/>
      <w:sz w:val="23"/>
      <w:szCs w:val="23"/>
      <w:shd w:val="clear" w:color="auto" w:fill="FFFFFF"/>
    </w:rPr>
  </w:style>
  <w:style w:type="character" w:customStyle="1" w:styleId="BodytextItalic">
    <w:name w:val="Body text + Italic"/>
    <w:aliases w:val="Spacing 0 pt97"/>
    <w:basedOn w:val="Bodytext"/>
    <w:rsid w:val="003D723B"/>
    <w:rPr>
      <w:i/>
      <w:iCs/>
      <w:spacing w:val="-4"/>
    </w:rPr>
  </w:style>
  <w:style w:type="character" w:customStyle="1" w:styleId="Bodytext14pt">
    <w:name w:val="Body text + 14 pt"/>
    <w:aliases w:val="Bold24,Spacing 0 pt96,Scale 80%"/>
    <w:basedOn w:val="Bodytext"/>
    <w:rsid w:val="003D723B"/>
    <w:rPr>
      <w:b/>
      <w:bCs/>
      <w:spacing w:val="-5"/>
      <w:w w:val="80"/>
      <w:sz w:val="28"/>
      <w:szCs w:val="28"/>
    </w:rPr>
  </w:style>
  <w:style w:type="character" w:customStyle="1" w:styleId="Bodytext14pt1">
    <w:name w:val="Body text + 14 pt1"/>
    <w:aliases w:val="Bold23,Italic22,Spacing 0 pt95,Scale 75%"/>
    <w:basedOn w:val="Bodytext"/>
    <w:rsid w:val="003D723B"/>
    <w:rPr>
      <w:b/>
      <w:bCs/>
      <w:i/>
      <w:iCs/>
      <w:spacing w:val="6"/>
      <w:w w:val="75"/>
      <w:sz w:val="28"/>
      <w:szCs w:val="28"/>
    </w:rPr>
  </w:style>
  <w:style w:type="character" w:customStyle="1" w:styleId="Bodytext7">
    <w:name w:val="Body text (7)_"/>
    <w:basedOn w:val="DefaultParagraphFont"/>
    <w:link w:val="Bodytext70"/>
    <w:rsid w:val="003D723B"/>
    <w:rPr>
      <w:b/>
      <w:bCs/>
      <w:i/>
      <w:iCs/>
      <w:spacing w:val="-5"/>
      <w:sz w:val="18"/>
      <w:szCs w:val="18"/>
      <w:shd w:val="clear" w:color="auto" w:fill="FFFFFF"/>
    </w:rPr>
  </w:style>
  <w:style w:type="character" w:customStyle="1" w:styleId="Bodytext40">
    <w:name w:val="Body text (4)"/>
    <w:basedOn w:val="Bodytext4"/>
    <w:rsid w:val="003D723B"/>
    <w:rPr>
      <w:u w:val="single"/>
    </w:rPr>
  </w:style>
  <w:style w:type="character" w:customStyle="1" w:styleId="Picturecaption">
    <w:name w:val="Picture caption_"/>
    <w:basedOn w:val="DefaultParagraphFont"/>
    <w:link w:val="Picturecaption0"/>
    <w:rsid w:val="003D723B"/>
    <w:rPr>
      <w:b/>
      <w:bCs/>
      <w:spacing w:val="1"/>
      <w:sz w:val="23"/>
      <w:szCs w:val="23"/>
      <w:shd w:val="clear" w:color="auto" w:fill="FFFFFF"/>
    </w:rPr>
  </w:style>
  <w:style w:type="character" w:customStyle="1" w:styleId="Heading22">
    <w:name w:val="Heading #2 (2)_"/>
    <w:basedOn w:val="DefaultParagraphFont"/>
    <w:link w:val="Heading220"/>
    <w:rsid w:val="003D723B"/>
    <w:rPr>
      <w:b/>
      <w:bCs/>
      <w:spacing w:val="-7"/>
      <w:sz w:val="31"/>
      <w:szCs w:val="31"/>
      <w:shd w:val="clear" w:color="auto" w:fill="FFFFFF"/>
    </w:rPr>
  </w:style>
  <w:style w:type="character" w:customStyle="1" w:styleId="Bodytext8">
    <w:name w:val="Body text (8)_"/>
    <w:basedOn w:val="DefaultParagraphFont"/>
    <w:link w:val="Bodytext81"/>
    <w:rsid w:val="003D723B"/>
    <w:rPr>
      <w:i/>
      <w:iCs/>
      <w:spacing w:val="-4"/>
      <w:sz w:val="23"/>
      <w:szCs w:val="23"/>
      <w:shd w:val="clear" w:color="auto" w:fill="FFFFFF"/>
    </w:rPr>
  </w:style>
  <w:style w:type="character" w:customStyle="1" w:styleId="Heading10">
    <w:name w:val="Heading #1_"/>
    <w:basedOn w:val="DefaultParagraphFont"/>
    <w:link w:val="Heading11"/>
    <w:rsid w:val="003D723B"/>
    <w:rPr>
      <w:b/>
      <w:bCs/>
      <w:spacing w:val="-6"/>
      <w:sz w:val="41"/>
      <w:szCs w:val="41"/>
      <w:shd w:val="clear" w:color="auto" w:fill="FFFFFF"/>
    </w:rPr>
  </w:style>
  <w:style w:type="character" w:customStyle="1" w:styleId="Heading20">
    <w:name w:val="Heading #2_"/>
    <w:basedOn w:val="DefaultParagraphFont"/>
    <w:link w:val="Heading21"/>
    <w:rsid w:val="003D723B"/>
    <w:rPr>
      <w:b/>
      <w:bCs/>
      <w:i/>
      <w:iCs/>
      <w:spacing w:val="-2"/>
      <w:sz w:val="33"/>
      <w:szCs w:val="33"/>
      <w:shd w:val="clear" w:color="auto" w:fill="FFFFFF"/>
    </w:rPr>
  </w:style>
  <w:style w:type="character" w:customStyle="1" w:styleId="Heading2NotItalic">
    <w:name w:val="Heading #2 + Not Italic"/>
    <w:aliases w:val="Spacing 0 pt94"/>
    <w:basedOn w:val="Heading20"/>
    <w:rsid w:val="003D723B"/>
  </w:style>
  <w:style w:type="character" w:customStyle="1" w:styleId="Bodytext80">
    <w:name w:val="Body text (8)"/>
    <w:basedOn w:val="Bodytext8"/>
    <w:rsid w:val="003D723B"/>
    <w:rPr>
      <w:u w:val="single"/>
    </w:rPr>
  </w:style>
  <w:style w:type="character" w:customStyle="1" w:styleId="Bodytext8NotItalic">
    <w:name w:val="Body text (8) + Not Italic"/>
    <w:aliases w:val="Spacing 0 pt93"/>
    <w:basedOn w:val="Bodytext8"/>
    <w:rsid w:val="003D723B"/>
    <w:rPr>
      <w:spacing w:val="-2"/>
    </w:rPr>
  </w:style>
  <w:style w:type="character" w:customStyle="1" w:styleId="Bodytext5NotItalic">
    <w:name w:val="Body text (5) + Not Italic"/>
    <w:aliases w:val="Spacing 0 pt92"/>
    <w:basedOn w:val="Bodytext5"/>
    <w:rsid w:val="003D723B"/>
  </w:style>
  <w:style w:type="character" w:customStyle="1" w:styleId="TOC2Char">
    <w:name w:val="TOC 2 Char"/>
    <w:basedOn w:val="DefaultParagraphFont"/>
    <w:link w:val="TOC2"/>
    <w:rsid w:val="003D723B"/>
    <w:rPr>
      <w:b/>
      <w:bCs/>
      <w:sz w:val="19"/>
      <w:szCs w:val="19"/>
      <w:shd w:val="clear" w:color="auto" w:fill="FFFFFF"/>
    </w:rPr>
  </w:style>
  <w:style w:type="character" w:customStyle="1" w:styleId="TOC3Char">
    <w:name w:val="TOC 3 Char"/>
    <w:basedOn w:val="DefaultParagraphFont"/>
    <w:link w:val="TOC3"/>
    <w:rsid w:val="003D723B"/>
    <w:rPr>
      <w:sz w:val="19"/>
      <w:szCs w:val="19"/>
      <w:shd w:val="clear" w:color="auto" w:fill="FFFFFF"/>
    </w:rPr>
  </w:style>
  <w:style w:type="character" w:customStyle="1" w:styleId="Tableofcontents3">
    <w:name w:val="Table of contents (3)_"/>
    <w:basedOn w:val="DefaultParagraphFont"/>
    <w:link w:val="Tableofcontents30"/>
    <w:rsid w:val="003D723B"/>
    <w:rPr>
      <w:spacing w:val="-2"/>
      <w:sz w:val="23"/>
      <w:szCs w:val="23"/>
      <w:shd w:val="clear" w:color="auto" w:fill="FFFFFF"/>
    </w:rPr>
  </w:style>
  <w:style w:type="character" w:customStyle="1" w:styleId="Tableofcontents2CordiaUPC">
    <w:name w:val="Table of contents (2) + CordiaUPC"/>
    <w:aliases w:val="23.5 pt"/>
    <w:basedOn w:val="TOC2Char"/>
    <w:rsid w:val="003D723B"/>
    <w:rPr>
      <w:rFonts w:ascii="CordiaUPC" w:hAnsi="CordiaUPC" w:cs="CordiaUPC"/>
      <w:noProof/>
      <w:sz w:val="47"/>
      <w:szCs w:val="47"/>
    </w:rPr>
  </w:style>
  <w:style w:type="character" w:customStyle="1" w:styleId="Tableofcontents2CordiaUPC1">
    <w:name w:val="Table of contents (2) + CordiaUPC1"/>
    <w:aliases w:val="23.5 pt1,Scale 66%"/>
    <w:basedOn w:val="TOC2Char"/>
    <w:rsid w:val="003D723B"/>
    <w:rPr>
      <w:rFonts w:ascii="CordiaUPC" w:hAnsi="CordiaUPC" w:cs="CordiaUPC"/>
      <w:noProof/>
      <w:w w:val="66"/>
      <w:sz w:val="47"/>
      <w:szCs w:val="47"/>
    </w:rPr>
  </w:style>
  <w:style w:type="character" w:customStyle="1" w:styleId="Bodytext9">
    <w:name w:val="Body text (9)_"/>
    <w:basedOn w:val="DefaultParagraphFont"/>
    <w:link w:val="Bodytext90"/>
    <w:rsid w:val="003D723B"/>
    <w:rPr>
      <w:b/>
      <w:bCs/>
      <w:spacing w:val="3"/>
      <w:sz w:val="27"/>
      <w:szCs w:val="27"/>
      <w:shd w:val="clear" w:color="auto" w:fill="FFFFFF"/>
    </w:rPr>
  </w:style>
  <w:style w:type="character" w:customStyle="1" w:styleId="Bodytext9115pt">
    <w:name w:val="Body text (9) + 11.5 pt"/>
    <w:aliases w:val="Spacing 0 pt91"/>
    <w:basedOn w:val="Bodytext9"/>
    <w:rsid w:val="003D723B"/>
    <w:rPr>
      <w:spacing w:val="1"/>
      <w:sz w:val="23"/>
      <w:szCs w:val="23"/>
    </w:rPr>
  </w:style>
  <w:style w:type="character" w:customStyle="1" w:styleId="Bodytext8NotItalic2">
    <w:name w:val="Body text (8) + Not Italic2"/>
    <w:aliases w:val="Spacing 0 pt90"/>
    <w:basedOn w:val="Bodytext8"/>
    <w:rsid w:val="003D723B"/>
    <w:rPr>
      <w:noProof/>
      <w:spacing w:val="-2"/>
      <w:u w:val="single"/>
    </w:rPr>
  </w:style>
  <w:style w:type="character" w:customStyle="1" w:styleId="Footnote">
    <w:name w:val="Footnote_"/>
    <w:basedOn w:val="DefaultParagraphFont"/>
    <w:link w:val="Footnote0"/>
    <w:rsid w:val="003D723B"/>
    <w:rPr>
      <w:i/>
      <w:iCs/>
      <w:spacing w:val="-3"/>
      <w:sz w:val="17"/>
      <w:szCs w:val="17"/>
      <w:shd w:val="clear" w:color="auto" w:fill="FFFFFF"/>
    </w:rPr>
  </w:style>
  <w:style w:type="character" w:customStyle="1" w:styleId="FootnoteNotItalic">
    <w:name w:val="Footnote + Not Italic"/>
    <w:aliases w:val="Spacing 0 pt89"/>
    <w:basedOn w:val="Footnote"/>
    <w:rsid w:val="003D723B"/>
    <w:rPr>
      <w:spacing w:val="0"/>
    </w:rPr>
  </w:style>
  <w:style w:type="character" w:customStyle="1" w:styleId="Bodytext10">
    <w:name w:val="Body text (10)_"/>
    <w:basedOn w:val="DefaultParagraphFont"/>
    <w:link w:val="Bodytext100"/>
    <w:rsid w:val="003D723B"/>
    <w:rPr>
      <w:b/>
      <w:bCs/>
      <w:spacing w:val="-4"/>
      <w:sz w:val="25"/>
      <w:szCs w:val="25"/>
      <w:shd w:val="clear" w:color="auto" w:fill="FFFFFF"/>
    </w:rPr>
  </w:style>
  <w:style w:type="character" w:customStyle="1" w:styleId="Heading32">
    <w:name w:val="Heading #3 (2)_"/>
    <w:basedOn w:val="DefaultParagraphFont"/>
    <w:link w:val="Heading320"/>
    <w:rsid w:val="003D723B"/>
    <w:rPr>
      <w:i/>
      <w:iCs/>
      <w:spacing w:val="-4"/>
      <w:sz w:val="23"/>
      <w:szCs w:val="23"/>
      <w:shd w:val="clear" w:color="auto" w:fill="FFFFFF"/>
    </w:rPr>
  </w:style>
  <w:style w:type="character" w:customStyle="1" w:styleId="Heading32NotItalic">
    <w:name w:val="Heading #3 (2) + Not Italic"/>
    <w:aliases w:val="Spacing 0 pt88"/>
    <w:basedOn w:val="Heading32"/>
    <w:rsid w:val="003D723B"/>
    <w:rPr>
      <w:spacing w:val="-2"/>
    </w:rPr>
  </w:style>
  <w:style w:type="character" w:customStyle="1" w:styleId="Bodytext135pt">
    <w:name w:val="Body text + 13.5 pt"/>
    <w:aliases w:val="Bold22,Spacing 0 pt87"/>
    <w:basedOn w:val="Bodytext"/>
    <w:rsid w:val="003D723B"/>
    <w:rPr>
      <w:b/>
      <w:bCs/>
      <w:spacing w:val="-7"/>
      <w:sz w:val="27"/>
      <w:szCs w:val="27"/>
    </w:rPr>
  </w:style>
  <w:style w:type="character" w:customStyle="1" w:styleId="BodytextBold">
    <w:name w:val="Body text + Bold"/>
    <w:aliases w:val="Spacing 0 pt86"/>
    <w:basedOn w:val="Bodytext"/>
    <w:rsid w:val="003D723B"/>
    <w:rPr>
      <w:b/>
      <w:bCs/>
      <w:spacing w:val="1"/>
    </w:rPr>
  </w:style>
  <w:style w:type="character" w:customStyle="1" w:styleId="BodytextItalic6">
    <w:name w:val="Body text + Italic6"/>
    <w:aliases w:val="Spacing 0 pt85"/>
    <w:basedOn w:val="Bodytext"/>
    <w:rsid w:val="003D723B"/>
    <w:rPr>
      <w:i/>
      <w:iCs/>
      <w:spacing w:val="-4"/>
    </w:rPr>
  </w:style>
  <w:style w:type="character" w:customStyle="1" w:styleId="Bodytext0">
    <w:name w:val="Body text"/>
    <w:basedOn w:val="Bodytext"/>
    <w:rsid w:val="003D723B"/>
  </w:style>
  <w:style w:type="character" w:customStyle="1" w:styleId="BodytextVerdana">
    <w:name w:val="Body text + Verdana"/>
    <w:aliases w:val="4 pt,Spacing 0 pt84"/>
    <w:basedOn w:val="Bodytext"/>
    <w:rsid w:val="003D723B"/>
    <w:rPr>
      <w:rFonts w:ascii="Verdana" w:hAnsi="Verdana" w:cs="Verdana"/>
      <w:noProof/>
      <w:spacing w:val="0"/>
      <w:sz w:val="8"/>
      <w:szCs w:val="8"/>
    </w:rPr>
  </w:style>
  <w:style w:type="character" w:customStyle="1" w:styleId="Bodytext4pt">
    <w:name w:val="Body text + 4 pt"/>
    <w:aliases w:val="Spacing 0 pt83"/>
    <w:basedOn w:val="Bodytext"/>
    <w:rsid w:val="003D723B"/>
    <w:rPr>
      <w:spacing w:val="0"/>
      <w:sz w:val="8"/>
      <w:szCs w:val="8"/>
    </w:rPr>
  </w:style>
  <w:style w:type="character" w:customStyle="1" w:styleId="BodytextCordiaUPC">
    <w:name w:val="Body text + CordiaUPC"/>
    <w:aliases w:val="9 pt,Spacing 0 pt82"/>
    <w:basedOn w:val="Bodytext"/>
    <w:rsid w:val="003D723B"/>
    <w:rPr>
      <w:rFonts w:ascii="CordiaUPC" w:hAnsi="CordiaUPC" w:cs="CordiaUPC"/>
      <w:noProof/>
      <w:spacing w:val="0"/>
      <w:sz w:val="18"/>
      <w:szCs w:val="18"/>
    </w:rPr>
  </w:style>
  <w:style w:type="character" w:customStyle="1" w:styleId="Headerorfooter20">
    <w:name w:val="Header or footer (2)"/>
    <w:basedOn w:val="Headerorfooter2"/>
    <w:rsid w:val="003D723B"/>
    <w:rPr>
      <w:u w:val="single"/>
    </w:rPr>
  </w:style>
  <w:style w:type="character" w:customStyle="1" w:styleId="Heading3">
    <w:name w:val="Heading #3_"/>
    <w:basedOn w:val="DefaultParagraphFont"/>
    <w:link w:val="Heading30"/>
    <w:rsid w:val="003D723B"/>
    <w:rPr>
      <w:spacing w:val="-2"/>
      <w:sz w:val="23"/>
      <w:szCs w:val="23"/>
      <w:shd w:val="clear" w:color="auto" w:fill="FFFFFF"/>
    </w:rPr>
  </w:style>
  <w:style w:type="character" w:customStyle="1" w:styleId="Heading3Italic">
    <w:name w:val="Heading #3 + Italic"/>
    <w:aliases w:val="Spacing 0 pt81"/>
    <w:basedOn w:val="Heading3"/>
    <w:rsid w:val="003D723B"/>
    <w:rPr>
      <w:i/>
      <w:iCs/>
      <w:spacing w:val="-4"/>
    </w:rPr>
  </w:style>
  <w:style w:type="character" w:customStyle="1" w:styleId="Bodytext4115pt1">
    <w:name w:val="Body text (4) + 11.5 pt1"/>
    <w:aliases w:val="Spacing 0 pt80"/>
    <w:basedOn w:val="Bodytext4"/>
    <w:rsid w:val="003D723B"/>
    <w:rPr>
      <w:spacing w:val="-2"/>
      <w:sz w:val="23"/>
      <w:szCs w:val="23"/>
    </w:rPr>
  </w:style>
  <w:style w:type="character" w:customStyle="1" w:styleId="Bodytext11">
    <w:name w:val="Body text (11)_"/>
    <w:basedOn w:val="DefaultParagraphFont"/>
    <w:link w:val="Bodytext110"/>
    <w:rsid w:val="003D723B"/>
    <w:rPr>
      <w:i/>
      <w:iCs/>
      <w:spacing w:val="-4"/>
      <w:sz w:val="23"/>
      <w:szCs w:val="23"/>
      <w:shd w:val="clear" w:color="auto" w:fill="FFFFFF"/>
    </w:rPr>
  </w:style>
  <w:style w:type="character" w:customStyle="1" w:styleId="Bodytext11Bold">
    <w:name w:val="Body text (11) + Bold"/>
    <w:aliases w:val="Not Italic,Spacing 0 pt79"/>
    <w:basedOn w:val="Bodytext11"/>
    <w:rsid w:val="003D723B"/>
    <w:rPr>
      <w:b/>
      <w:bCs/>
      <w:spacing w:val="1"/>
    </w:rPr>
  </w:style>
  <w:style w:type="character" w:customStyle="1" w:styleId="Tablecaption">
    <w:name w:val="Table caption_"/>
    <w:basedOn w:val="DefaultParagraphFont"/>
    <w:link w:val="Tablecaption1"/>
    <w:rsid w:val="003D723B"/>
    <w:rPr>
      <w:spacing w:val="-2"/>
      <w:sz w:val="23"/>
      <w:szCs w:val="23"/>
      <w:shd w:val="clear" w:color="auto" w:fill="FFFFFF"/>
    </w:rPr>
  </w:style>
  <w:style w:type="character" w:customStyle="1" w:styleId="Tablecaption0">
    <w:name w:val="Table caption"/>
    <w:basedOn w:val="Tablecaption"/>
    <w:rsid w:val="003D723B"/>
    <w:rPr>
      <w:u w:val="single"/>
    </w:rPr>
  </w:style>
  <w:style w:type="character" w:customStyle="1" w:styleId="Bodytext6155pt">
    <w:name w:val="Body text (6) + 15.5 pt"/>
    <w:aliases w:val="Spacing 0 pt78"/>
    <w:basedOn w:val="Bodytext6"/>
    <w:rsid w:val="003D723B"/>
    <w:rPr>
      <w:spacing w:val="-11"/>
      <w:sz w:val="31"/>
      <w:szCs w:val="31"/>
    </w:rPr>
  </w:style>
  <w:style w:type="character" w:customStyle="1" w:styleId="Bodytext6NotBold4">
    <w:name w:val="Body text (6) + Not Bold4"/>
    <w:aliases w:val="Spacing 0 pt77"/>
    <w:basedOn w:val="Bodytext6"/>
    <w:rsid w:val="003D723B"/>
    <w:rPr>
      <w:spacing w:val="-2"/>
    </w:rPr>
  </w:style>
  <w:style w:type="character" w:customStyle="1" w:styleId="Bodytext6NotBold3">
    <w:name w:val="Body text (6) + Not Bold3"/>
    <w:aliases w:val="Italic21,Spacing 0 pt76"/>
    <w:basedOn w:val="Bodytext6"/>
    <w:rsid w:val="003D723B"/>
    <w:rPr>
      <w:i/>
      <w:iCs/>
      <w:spacing w:val="-4"/>
    </w:rPr>
  </w:style>
  <w:style w:type="character" w:customStyle="1" w:styleId="BodytextItalic5">
    <w:name w:val="Body text + Italic5"/>
    <w:aliases w:val="Spacing 0 pt75"/>
    <w:basedOn w:val="Bodytext"/>
    <w:rsid w:val="003D723B"/>
    <w:rPr>
      <w:i/>
      <w:iCs/>
      <w:spacing w:val="-4"/>
    </w:rPr>
  </w:style>
  <w:style w:type="character" w:customStyle="1" w:styleId="BodytextBold2">
    <w:name w:val="Body text + Bold2"/>
    <w:aliases w:val="Spacing 0 pt74"/>
    <w:basedOn w:val="Bodytext"/>
    <w:rsid w:val="003D723B"/>
    <w:rPr>
      <w:b/>
      <w:bCs/>
      <w:spacing w:val="1"/>
    </w:rPr>
  </w:style>
  <w:style w:type="character" w:customStyle="1" w:styleId="Bodytext95pt">
    <w:name w:val="Body text + 9.5 pt"/>
    <w:aliases w:val="Bold21,Spacing 0 pt73"/>
    <w:basedOn w:val="Bodytext"/>
    <w:rsid w:val="003D723B"/>
    <w:rPr>
      <w:b/>
      <w:bCs/>
      <w:spacing w:val="0"/>
      <w:sz w:val="19"/>
      <w:szCs w:val="19"/>
    </w:rPr>
  </w:style>
  <w:style w:type="character" w:customStyle="1" w:styleId="BodytextCordiaUPC1">
    <w:name w:val="Body text + CordiaUPC1"/>
    <w:aliases w:val="14 pt,Bold20,Spacing 0 pt72"/>
    <w:basedOn w:val="Bodytext"/>
    <w:rsid w:val="003D723B"/>
    <w:rPr>
      <w:rFonts w:ascii="CordiaUPC" w:hAnsi="CordiaUPC" w:cs="CordiaUPC"/>
      <w:b/>
      <w:bCs/>
      <w:spacing w:val="9"/>
      <w:sz w:val="28"/>
      <w:szCs w:val="28"/>
    </w:rPr>
  </w:style>
  <w:style w:type="character" w:customStyle="1" w:styleId="Tablecaption2">
    <w:name w:val="Table caption (2)_"/>
    <w:basedOn w:val="DefaultParagraphFont"/>
    <w:link w:val="Tablecaption20"/>
    <w:rsid w:val="003D723B"/>
    <w:rPr>
      <w:sz w:val="19"/>
      <w:szCs w:val="19"/>
      <w:shd w:val="clear" w:color="auto" w:fill="FFFFFF"/>
    </w:rPr>
  </w:style>
  <w:style w:type="character" w:customStyle="1" w:styleId="Tablecaption3">
    <w:name w:val="Table caption (3)_"/>
    <w:basedOn w:val="DefaultParagraphFont"/>
    <w:link w:val="Tablecaption30"/>
    <w:rsid w:val="003D723B"/>
    <w:rPr>
      <w:b/>
      <w:bCs/>
      <w:spacing w:val="-3"/>
      <w:sz w:val="15"/>
      <w:szCs w:val="15"/>
      <w:shd w:val="clear" w:color="auto" w:fill="FFFFFF"/>
    </w:rPr>
  </w:style>
  <w:style w:type="character" w:customStyle="1" w:styleId="Tablecaption3NotBold">
    <w:name w:val="Table caption (3) + Not Bold"/>
    <w:aliases w:val="Spacing 0 pt71"/>
    <w:basedOn w:val="Tablecaption3"/>
    <w:rsid w:val="003D723B"/>
    <w:rPr>
      <w:noProof/>
      <w:spacing w:val="0"/>
    </w:rPr>
  </w:style>
  <w:style w:type="character" w:customStyle="1" w:styleId="Headerorfooter">
    <w:name w:val="Header or footer_"/>
    <w:basedOn w:val="DefaultParagraphFont"/>
    <w:link w:val="Headerorfooter0"/>
    <w:rsid w:val="003D723B"/>
    <w:rPr>
      <w:spacing w:val="-3"/>
      <w:sz w:val="23"/>
      <w:szCs w:val="23"/>
      <w:shd w:val="clear" w:color="auto" w:fill="FFFFFF"/>
    </w:rPr>
  </w:style>
  <w:style w:type="character" w:customStyle="1" w:styleId="BodytextVerdana3">
    <w:name w:val="Body text + Verdana3"/>
    <w:aliases w:val="11 pt"/>
    <w:basedOn w:val="Bodytext"/>
    <w:rsid w:val="003D723B"/>
    <w:rPr>
      <w:rFonts w:ascii="Verdana" w:hAnsi="Verdana" w:cs="Verdana"/>
      <w:sz w:val="22"/>
      <w:szCs w:val="22"/>
    </w:rPr>
  </w:style>
  <w:style w:type="character" w:customStyle="1" w:styleId="Bodytext11NotItalic">
    <w:name w:val="Body text (11) + Not Italic"/>
    <w:aliases w:val="Spacing 0 pt70"/>
    <w:basedOn w:val="Bodytext11"/>
    <w:rsid w:val="003D723B"/>
    <w:rPr>
      <w:spacing w:val="-2"/>
    </w:rPr>
  </w:style>
  <w:style w:type="character" w:customStyle="1" w:styleId="Headerorfooter3">
    <w:name w:val="Header or footer (3)_"/>
    <w:basedOn w:val="DefaultParagraphFont"/>
    <w:link w:val="Headerorfooter30"/>
    <w:rsid w:val="003D723B"/>
    <w:rPr>
      <w:b/>
      <w:bCs/>
      <w:i/>
      <w:iCs/>
      <w:spacing w:val="-3"/>
      <w:sz w:val="22"/>
      <w:szCs w:val="22"/>
      <w:shd w:val="clear" w:color="auto" w:fill="FFFFFF"/>
    </w:rPr>
  </w:style>
  <w:style w:type="character" w:customStyle="1" w:styleId="Headerorfooter4">
    <w:name w:val="Header or footer (4)_"/>
    <w:basedOn w:val="DefaultParagraphFont"/>
    <w:link w:val="Headerorfooter40"/>
    <w:rsid w:val="003D723B"/>
    <w:rPr>
      <w:noProof/>
      <w:sz w:val="12"/>
      <w:szCs w:val="12"/>
      <w:shd w:val="clear" w:color="auto" w:fill="FFFFFF"/>
    </w:rPr>
  </w:style>
  <w:style w:type="character" w:customStyle="1" w:styleId="Bodytext12">
    <w:name w:val="Body text (12)_"/>
    <w:basedOn w:val="DefaultParagraphFont"/>
    <w:link w:val="Bodytext120"/>
    <w:rsid w:val="003D723B"/>
    <w:rPr>
      <w:spacing w:val="-2"/>
      <w:sz w:val="25"/>
      <w:szCs w:val="25"/>
      <w:shd w:val="clear" w:color="auto" w:fill="FFFFFF"/>
    </w:rPr>
  </w:style>
  <w:style w:type="character" w:customStyle="1" w:styleId="Bodytext12115pt">
    <w:name w:val="Body text (12) + 11.5 pt"/>
    <w:aliases w:val="Bold19,Spacing 0 pt69"/>
    <w:basedOn w:val="Bodytext12"/>
    <w:rsid w:val="003D723B"/>
    <w:rPr>
      <w:b/>
      <w:bCs/>
      <w:spacing w:val="1"/>
      <w:sz w:val="23"/>
      <w:szCs w:val="23"/>
    </w:rPr>
  </w:style>
  <w:style w:type="character" w:customStyle="1" w:styleId="Bodytext13">
    <w:name w:val="Body text (13)_"/>
    <w:basedOn w:val="DefaultParagraphFont"/>
    <w:link w:val="Bodytext130"/>
    <w:rsid w:val="003D723B"/>
    <w:rPr>
      <w:b/>
      <w:bCs/>
      <w:spacing w:val="-7"/>
      <w:sz w:val="31"/>
      <w:szCs w:val="31"/>
      <w:shd w:val="clear" w:color="auto" w:fill="FFFFFF"/>
    </w:rPr>
  </w:style>
  <w:style w:type="character" w:customStyle="1" w:styleId="Bodytext14">
    <w:name w:val="Body text (14)_"/>
    <w:basedOn w:val="DefaultParagraphFont"/>
    <w:link w:val="Bodytext140"/>
    <w:rsid w:val="003D723B"/>
    <w:rPr>
      <w:b/>
      <w:bCs/>
      <w:sz w:val="33"/>
      <w:szCs w:val="33"/>
      <w:shd w:val="clear" w:color="auto" w:fill="FFFFFF"/>
    </w:rPr>
  </w:style>
  <w:style w:type="character" w:customStyle="1" w:styleId="Bodytext15">
    <w:name w:val="Body text (15)_"/>
    <w:basedOn w:val="DefaultParagraphFont"/>
    <w:link w:val="Bodytext150"/>
    <w:rsid w:val="003D723B"/>
    <w:rPr>
      <w:b/>
      <w:bCs/>
      <w:i/>
      <w:iCs/>
      <w:spacing w:val="-2"/>
      <w:sz w:val="33"/>
      <w:szCs w:val="33"/>
      <w:shd w:val="clear" w:color="auto" w:fill="FFFFFF"/>
    </w:rPr>
  </w:style>
  <w:style w:type="character" w:customStyle="1" w:styleId="Bodytext15NotItalic">
    <w:name w:val="Body text (15) + Not Italic"/>
    <w:aliases w:val="Spacing 0 pt68"/>
    <w:basedOn w:val="Bodytext15"/>
    <w:rsid w:val="003D723B"/>
  </w:style>
  <w:style w:type="character" w:customStyle="1" w:styleId="Bodytext1517pt">
    <w:name w:val="Body text (15) + 17 pt"/>
    <w:aliases w:val="Not Italic7,Spacing 0 pt67"/>
    <w:basedOn w:val="Bodytext15"/>
    <w:rsid w:val="003D723B"/>
    <w:rPr>
      <w:sz w:val="34"/>
      <w:szCs w:val="34"/>
    </w:rPr>
  </w:style>
  <w:style w:type="character" w:customStyle="1" w:styleId="TOC6Char">
    <w:name w:val="TOC 6 Char"/>
    <w:basedOn w:val="DefaultParagraphFont"/>
    <w:link w:val="TOC6"/>
    <w:rsid w:val="003D723B"/>
    <w:rPr>
      <w:b/>
      <w:bCs/>
      <w:sz w:val="19"/>
      <w:szCs w:val="19"/>
      <w:shd w:val="clear" w:color="auto" w:fill="FFFFFF"/>
    </w:rPr>
  </w:style>
  <w:style w:type="character" w:customStyle="1" w:styleId="Tableofcontents5">
    <w:name w:val="Table of contents (5)_"/>
    <w:basedOn w:val="DefaultParagraphFont"/>
    <w:link w:val="Tableofcontents50"/>
    <w:rsid w:val="003D723B"/>
    <w:rPr>
      <w:spacing w:val="-2"/>
      <w:shd w:val="clear" w:color="auto" w:fill="FFFFFF"/>
    </w:rPr>
  </w:style>
  <w:style w:type="character" w:customStyle="1" w:styleId="Tableofcontents6">
    <w:name w:val="Table of contents (6)_"/>
    <w:basedOn w:val="DefaultParagraphFont"/>
    <w:link w:val="Tableofcontents60"/>
    <w:rsid w:val="003D723B"/>
    <w:rPr>
      <w:b/>
      <w:bCs/>
      <w:spacing w:val="-2"/>
      <w:shd w:val="clear" w:color="auto" w:fill="FFFFFF"/>
    </w:rPr>
  </w:style>
  <w:style w:type="character" w:customStyle="1" w:styleId="Tableofcontents7">
    <w:name w:val="Table of contents (7)_"/>
    <w:basedOn w:val="DefaultParagraphFont"/>
    <w:link w:val="Tableofcontents70"/>
    <w:rsid w:val="003D723B"/>
    <w:rPr>
      <w:i/>
      <w:iCs/>
      <w:spacing w:val="-2"/>
      <w:sz w:val="19"/>
      <w:szCs w:val="19"/>
      <w:shd w:val="clear" w:color="auto" w:fill="FFFFFF"/>
    </w:rPr>
  </w:style>
  <w:style w:type="character" w:customStyle="1" w:styleId="Tableofcontents7NotItalic">
    <w:name w:val="Table of contents (7) + Not Italic"/>
    <w:aliases w:val="Spacing 0 pt66"/>
    <w:basedOn w:val="Tableofcontents7"/>
    <w:rsid w:val="003D723B"/>
  </w:style>
  <w:style w:type="character" w:customStyle="1" w:styleId="Bodytext16">
    <w:name w:val="Body text (16)_"/>
    <w:basedOn w:val="DefaultParagraphFont"/>
    <w:link w:val="Bodytext160"/>
    <w:rsid w:val="003D723B"/>
    <w:rPr>
      <w:b/>
      <w:bCs/>
      <w:spacing w:val="-6"/>
      <w:sz w:val="25"/>
      <w:szCs w:val="25"/>
      <w:shd w:val="clear" w:color="auto" w:fill="FFFFFF"/>
    </w:rPr>
  </w:style>
  <w:style w:type="character" w:customStyle="1" w:styleId="Bodytext16135pt">
    <w:name w:val="Body text (16) + 13.5 pt"/>
    <w:aliases w:val="Spacing 0 pt65"/>
    <w:basedOn w:val="Bodytext16"/>
    <w:rsid w:val="003D723B"/>
    <w:rPr>
      <w:spacing w:val="-7"/>
      <w:sz w:val="27"/>
      <w:szCs w:val="27"/>
    </w:rPr>
  </w:style>
  <w:style w:type="character" w:customStyle="1" w:styleId="BodytextSpacing0pt">
    <w:name w:val="Body text + Spacing 0 pt"/>
    <w:basedOn w:val="Bodytext"/>
    <w:rsid w:val="003D723B"/>
  </w:style>
  <w:style w:type="character" w:customStyle="1" w:styleId="BodytextItalic4">
    <w:name w:val="Body text + Italic4"/>
    <w:aliases w:val="Spacing 0 pt64"/>
    <w:basedOn w:val="Bodytext"/>
    <w:rsid w:val="003D723B"/>
    <w:rPr>
      <w:i/>
      <w:iCs/>
      <w:spacing w:val="-4"/>
    </w:rPr>
  </w:style>
  <w:style w:type="character" w:customStyle="1" w:styleId="HeaderorfooterSpacing0pt">
    <w:name w:val="Header or footer + Spacing 0 pt"/>
    <w:basedOn w:val="Headerorfooter"/>
    <w:rsid w:val="003D723B"/>
  </w:style>
  <w:style w:type="character" w:customStyle="1" w:styleId="Bodytext6Spacing0pt">
    <w:name w:val="Body text (6) + Spacing 0 pt"/>
    <w:basedOn w:val="Bodytext6"/>
    <w:rsid w:val="003D723B"/>
    <w:rPr>
      <w:spacing w:val="0"/>
    </w:rPr>
  </w:style>
  <w:style w:type="character" w:customStyle="1" w:styleId="Bodytext83">
    <w:name w:val="Body text (8)3"/>
    <w:basedOn w:val="Bodytext8"/>
    <w:rsid w:val="003D723B"/>
  </w:style>
  <w:style w:type="character" w:customStyle="1" w:styleId="Bodytext8NotItalic1">
    <w:name w:val="Body text (8) + Not Italic1"/>
    <w:aliases w:val="Spacing 0 pt63"/>
    <w:basedOn w:val="Bodytext8"/>
    <w:rsid w:val="003D723B"/>
  </w:style>
  <w:style w:type="character" w:customStyle="1" w:styleId="Bodytext6NotBold2">
    <w:name w:val="Body text (6) + Not Bold2"/>
    <w:aliases w:val="Spacing 0 pt62"/>
    <w:basedOn w:val="Bodytext6"/>
    <w:rsid w:val="003D723B"/>
  </w:style>
  <w:style w:type="character" w:customStyle="1" w:styleId="TablecaptionSpacing0pt">
    <w:name w:val="Table caption + Spacing 0 pt"/>
    <w:basedOn w:val="Tablecaption"/>
    <w:rsid w:val="003D723B"/>
  </w:style>
  <w:style w:type="character" w:customStyle="1" w:styleId="BodytextBold1">
    <w:name w:val="Body text + Bold1"/>
    <w:aliases w:val="Spacing 0 pt61"/>
    <w:basedOn w:val="Bodytext"/>
    <w:rsid w:val="003D723B"/>
    <w:rPr>
      <w:b/>
      <w:bCs/>
      <w:spacing w:val="0"/>
    </w:rPr>
  </w:style>
  <w:style w:type="character" w:customStyle="1" w:styleId="BodytextItalic3">
    <w:name w:val="Body text + Italic3"/>
    <w:aliases w:val="Spacing 0 pt60"/>
    <w:basedOn w:val="Bodytext"/>
    <w:rsid w:val="003D723B"/>
    <w:rPr>
      <w:i/>
      <w:iCs/>
      <w:spacing w:val="-3"/>
    </w:rPr>
  </w:style>
  <w:style w:type="character" w:customStyle="1" w:styleId="Footnote8pt">
    <w:name w:val="Footnote + 8 pt"/>
    <w:aliases w:val="Not Italic6,Spacing 0 pt59"/>
    <w:basedOn w:val="Footnote"/>
    <w:rsid w:val="003D723B"/>
    <w:rPr>
      <w:spacing w:val="3"/>
      <w:sz w:val="16"/>
      <w:szCs w:val="16"/>
    </w:rPr>
  </w:style>
  <w:style w:type="character" w:customStyle="1" w:styleId="FootnoteSpacing0pt">
    <w:name w:val="Footnote + Spacing 0 pt"/>
    <w:basedOn w:val="Footnote"/>
    <w:rsid w:val="003D723B"/>
    <w:rPr>
      <w:spacing w:val="-4"/>
    </w:rPr>
  </w:style>
  <w:style w:type="character" w:customStyle="1" w:styleId="Heading42">
    <w:name w:val="Heading #4 (2)_"/>
    <w:basedOn w:val="DefaultParagraphFont"/>
    <w:link w:val="Heading420"/>
    <w:rsid w:val="003D723B"/>
    <w:rPr>
      <w:sz w:val="23"/>
      <w:szCs w:val="23"/>
      <w:shd w:val="clear" w:color="auto" w:fill="FFFFFF"/>
    </w:rPr>
  </w:style>
  <w:style w:type="character" w:customStyle="1" w:styleId="Bodytext17">
    <w:name w:val="Body text (17)_"/>
    <w:basedOn w:val="DefaultParagraphFont"/>
    <w:link w:val="Bodytext170"/>
    <w:rsid w:val="003D723B"/>
    <w:rPr>
      <w:b/>
      <w:bCs/>
      <w:spacing w:val="2"/>
      <w:shd w:val="clear" w:color="auto" w:fill="FFFFFF"/>
    </w:rPr>
  </w:style>
  <w:style w:type="character" w:customStyle="1" w:styleId="Bodytext18">
    <w:name w:val="Body text (18)_"/>
    <w:basedOn w:val="DefaultParagraphFont"/>
    <w:link w:val="Bodytext180"/>
    <w:rsid w:val="003D723B"/>
    <w:rPr>
      <w:b/>
      <w:bCs/>
      <w:spacing w:val="-2"/>
      <w:sz w:val="15"/>
      <w:szCs w:val="15"/>
      <w:shd w:val="clear" w:color="auto" w:fill="FFFFFF"/>
    </w:rPr>
  </w:style>
  <w:style w:type="character" w:customStyle="1" w:styleId="Bodytext75pt">
    <w:name w:val="Body text + 7.5 pt"/>
    <w:aliases w:val="Spacing 0 pt58"/>
    <w:basedOn w:val="Bodytext"/>
    <w:rsid w:val="003D723B"/>
    <w:rPr>
      <w:sz w:val="15"/>
      <w:szCs w:val="15"/>
    </w:rPr>
  </w:style>
  <w:style w:type="character" w:customStyle="1" w:styleId="Bodytext7pt">
    <w:name w:val="Body text + 7 pt"/>
    <w:aliases w:val="Spacing 0 pt57"/>
    <w:basedOn w:val="Bodytext"/>
    <w:rsid w:val="003D723B"/>
    <w:rPr>
      <w:spacing w:val="2"/>
      <w:sz w:val="14"/>
      <w:szCs w:val="14"/>
    </w:rPr>
  </w:style>
  <w:style w:type="character" w:customStyle="1" w:styleId="HeaderorfooterSpacing0pt3">
    <w:name w:val="Header or footer + Spacing 0 pt3"/>
    <w:basedOn w:val="Headerorfooter"/>
    <w:rsid w:val="003D723B"/>
    <w:rPr>
      <w:u w:val="single"/>
    </w:rPr>
  </w:style>
  <w:style w:type="character" w:customStyle="1" w:styleId="Bodytext12Spacing0pt">
    <w:name w:val="Body text (12) + Spacing 0 pt"/>
    <w:basedOn w:val="Bodytext12"/>
    <w:rsid w:val="003D723B"/>
    <w:rPr>
      <w:spacing w:val="-3"/>
    </w:rPr>
  </w:style>
  <w:style w:type="character" w:customStyle="1" w:styleId="Bodytext1210pt">
    <w:name w:val="Body text (12) + 10 pt"/>
    <w:aliases w:val="Italic20,Spacing 1 pt"/>
    <w:basedOn w:val="Bodytext12"/>
    <w:rsid w:val="003D723B"/>
    <w:rPr>
      <w:i/>
      <w:iCs/>
      <w:spacing w:val="22"/>
      <w:sz w:val="20"/>
      <w:szCs w:val="20"/>
    </w:rPr>
  </w:style>
  <w:style w:type="character" w:customStyle="1" w:styleId="Headerorfooter2Spacing0pt">
    <w:name w:val="Header or footer (2) + Spacing 0 pt"/>
    <w:basedOn w:val="Headerorfooter2"/>
    <w:rsid w:val="003D723B"/>
    <w:rPr>
      <w:spacing w:val="0"/>
    </w:rPr>
  </w:style>
  <w:style w:type="character" w:customStyle="1" w:styleId="BodytextItalic2">
    <w:name w:val="Body text + Italic2"/>
    <w:aliases w:val="Spacing 0 pt56"/>
    <w:basedOn w:val="Bodytext"/>
    <w:rsid w:val="003D723B"/>
    <w:rPr>
      <w:i/>
      <w:iCs/>
      <w:noProof/>
      <w:spacing w:val="-4"/>
      <w:u w:val="single"/>
    </w:rPr>
  </w:style>
  <w:style w:type="character" w:customStyle="1" w:styleId="Footnote2">
    <w:name w:val="Footnote (2)_"/>
    <w:basedOn w:val="DefaultParagraphFont"/>
    <w:link w:val="Footnote20"/>
    <w:rsid w:val="003D723B"/>
    <w:rPr>
      <w:b/>
      <w:bCs/>
      <w:spacing w:val="-2"/>
      <w:sz w:val="15"/>
      <w:szCs w:val="15"/>
      <w:shd w:val="clear" w:color="auto" w:fill="FFFFFF"/>
    </w:rPr>
  </w:style>
  <w:style w:type="character" w:customStyle="1" w:styleId="Bodytext82">
    <w:name w:val="Body text (8)2"/>
    <w:basedOn w:val="Bodytext8"/>
    <w:rsid w:val="003D723B"/>
    <w:rPr>
      <w:u w:val="single"/>
    </w:rPr>
  </w:style>
  <w:style w:type="character" w:customStyle="1" w:styleId="BodytextSpacing0pt1">
    <w:name w:val="Body text + Spacing 0 pt1"/>
    <w:basedOn w:val="Bodytext"/>
    <w:rsid w:val="003D723B"/>
    <w:rPr>
      <w:u w:val="single"/>
    </w:rPr>
  </w:style>
  <w:style w:type="character" w:customStyle="1" w:styleId="TablecaptionItalic">
    <w:name w:val="Table caption + Italic"/>
    <w:aliases w:val="Spacing 0 pt55"/>
    <w:basedOn w:val="Tablecaption"/>
    <w:rsid w:val="003D723B"/>
    <w:rPr>
      <w:i/>
      <w:iCs/>
      <w:spacing w:val="-4"/>
    </w:rPr>
  </w:style>
  <w:style w:type="character" w:customStyle="1" w:styleId="TablecaptionSpacing0pt1">
    <w:name w:val="Table caption + Spacing 0 pt1"/>
    <w:basedOn w:val="Tablecaption"/>
    <w:rsid w:val="003D723B"/>
    <w:rPr>
      <w:u w:val="single"/>
    </w:rPr>
  </w:style>
  <w:style w:type="character" w:customStyle="1" w:styleId="Bodytext135pt1">
    <w:name w:val="Body text + 13.5 pt1"/>
    <w:aliases w:val="Bold18,Spacing 0 pt54"/>
    <w:basedOn w:val="Bodytext"/>
    <w:rsid w:val="003D723B"/>
    <w:rPr>
      <w:b/>
      <w:bCs/>
      <w:spacing w:val="-10"/>
      <w:sz w:val="27"/>
      <w:szCs w:val="27"/>
    </w:rPr>
  </w:style>
  <w:style w:type="character" w:customStyle="1" w:styleId="Bodytext95pt8">
    <w:name w:val="Body text + 9.5 pt8"/>
    <w:aliases w:val="Spacing 0 pt53"/>
    <w:basedOn w:val="Bodytext"/>
    <w:rsid w:val="003D723B"/>
    <w:rPr>
      <w:spacing w:val="0"/>
      <w:sz w:val="19"/>
      <w:szCs w:val="19"/>
    </w:rPr>
  </w:style>
  <w:style w:type="character" w:customStyle="1" w:styleId="Bodytext95pt7">
    <w:name w:val="Body text + 9.5 pt7"/>
    <w:aliases w:val="Italic19"/>
    <w:basedOn w:val="Bodytext"/>
    <w:rsid w:val="003D723B"/>
    <w:rPr>
      <w:i/>
      <w:iCs/>
      <w:sz w:val="19"/>
      <w:szCs w:val="19"/>
    </w:rPr>
  </w:style>
  <w:style w:type="character" w:customStyle="1" w:styleId="Bodytext10pt">
    <w:name w:val="Body text + 10 pt"/>
    <w:aliases w:val="Spacing 0 pt52"/>
    <w:basedOn w:val="Bodytext"/>
    <w:rsid w:val="003D723B"/>
    <w:rPr>
      <w:noProof/>
      <w:spacing w:val="-6"/>
      <w:sz w:val="20"/>
      <w:szCs w:val="20"/>
    </w:rPr>
  </w:style>
  <w:style w:type="character" w:customStyle="1" w:styleId="Bodytext10pt6">
    <w:name w:val="Body text + 10 pt6"/>
    <w:aliases w:val="Spacing 0 pt51"/>
    <w:basedOn w:val="Bodytext"/>
    <w:rsid w:val="003D723B"/>
    <w:rPr>
      <w:spacing w:val="-6"/>
      <w:sz w:val="20"/>
      <w:szCs w:val="20"/>
    </w:rPr>
  </w:style>
  <w:style w:type="character" w:customStyle="1" w:styleId="FootnoteSpacing0pt1">
    <w:name w:val="Footnote + Spacing 0 pt1"/>
    <w:basedOn w:val="Footnote"/>
    <w:rsid w:val="003D723B"/>
    <w:rPr>
      <w:spacing w:val="-4"/>
    </w:rPr>
  </w:style>
  <w:style w:type="character" w:customStyle="1" w:styleId="Bodytext19">
    <w:name w:val="Body text (19)_"/>
    <w:basedOn w:val="DefaultParagraphFont"/>
    <w:link w:val="Bodytext190"/>
    <w:rsid w:val="003D723B"/>
    <w:rPr>
      <w:rFonts w:ascii="CordiaUPC" w:hAnsi="CordiaUPC" w:cs="CordiaUPC"/>
      <w:b/>
      <w:bCs/>
      <w:noProof/>
      <w:sz w:val="37"/>
      <w:szCs w:val="37"/>
      <w:shd w:val="clear" w:color="auto" w:fill="FFFFFF"/>
    </w:rPr>
  </w:style>
  <w:style w:type="character" w:customStyle="1" w:styleId="Bodytext19TimesNewRoman">
    <w:name w:val="Body text (19) + Times New Roman"/>
    <w:aliases w:val="12 pt,Not Bold"/>
    <w:basedOn w:val="Bodytext19"/>
    <w:rsid w:val="003D723B"/>
    <w:rPr>
      <w:rFonts w:ascii="Times New Roman" w:hAnsi="Times New Roman" w:cs="Times New Roman"/>
      <w:sz w:val="24"/>
      <w:szCs w:val="24"/>
    </w:rPr>
  </w:style>
  <w:style w:type="character" w:customStyle="1" w:styleId="Bodytext200">
    <w:name w:val="Body text (20)_"/>
    <w:basedOn w:val="DefaultParagraphFont"/>
    <w:link w:val="Bodytext201"/>
    <w:rsid w:val="003D723B"/>
    <w:rPr>
      <w:rFonts w:ascii="CordiaUPC" w:hAnsi="CordiaUPC" w:cs="CordiaUPC"/>
      <w:b/>
      <w:bCs/>
      <w:noProof/>
      <w:sz w:val="37"/>
      <w:szCs w:val="37"/>
      <w:shd w:val="clear" w:color="auto" w:fill="FFFFFF"/>
    </w:rPr>
  </w:style>
  <w:style w:type="character" w:customStyle="1" w:styleId="Bodytext20TimesNewRoman">
    <w:name w:val="Body text (20) + Times New Roman"/>
    <w:aliases w:val="12.5 pt"/>
    <w:basedOn w:val="Bodytext200"/>
    <w:rsid w:val="003D723B"/>
    <w:rPr>
      <w:rFonts w:ascii="Times New Roman" w:hAnsi="Times New Roman" w:cs="Times New Roman"/>
      <w:sz w:val="25"/>
      <w:szCs w:val="25"/>
    </w:rPr>
  </w:style>
  <w:style w:type="character" w:customStyle="1" w:styleId="Bodytext12135pt">
    <w:name w:val="Body text (12) + 13.5 pt"/>
    <w:aliases w:val="Bold17,Spacing 0 pt50"/>
    <w:basedOn w:val="Bodytext12"/>
    <w:rsid w:val="003D723B"/>
    <w:rPr>
      <w:b/>
      <w:bCs/>
      <w:spacing w:val="-10"/>
      <w:sz w:val="27"/>
      <w:szCs w:val="27"/>
    </w:rPr>
  </w:style>
  <w:style w:type="character" w:customStyle="1" w:styleId="Heading33">
    <w:name w:val="Heading #3 (3)_"/>
    <w:basedOn w:val="DefaultParagraphFont"/>
    <w:link w:val="Heading330"/>
    <w:rsid w:val="003D723B"/>
    <w:rPr>
      <w:b/>
      <w:bCs/>
      <w:spacing w:val="-4"/>
      <w:sz w:val="27"/>
      <w:szCs w:val="27"/>
      <w:shd w:val="clear" w:color="auto" w:fill="FFFFFF"/>
    </w:rPr>
  </w:style>
  <w:style w:type="character" w:customStyle="1" w:styleId="Heading3317pt">
    <w:name w:val="Heading #3 (3) + 17 pt"/>
    <w:aliases w:val="Spacing 0 pt49"/>
    <w:basedOn w:val="Heading33"/>
    <w:rsid w:val="003D723B"/>
    <w:rPr>
      <w:spacing w:val="-7"/>
      <w:sz w:val="34"/>
      <w:szCs w:val="34"/>
    </w:rPr>
  </w:style>
  <w:style w:type="character" w:customStyle="1" w:styleId="Bodytext8pt">
    <w:name w:val="Body text + 8 pt"/>
    <w:aliases w:val="Spacing 0 pt48"/>
    <w:basedOn w:val="Bodytext"/>
    <w:rsid w:val="003D723B"/>
    <w:rPr>
      <w:spacing w:val="3"/>
      <w:sz w:val="16"/>
      <w:szCs w:val="16"/>
    </w:rPr>
  </w:style>
  <w:style w:type="character" w:customStyle="1" w:styleId="Bodytext85pt">
    <w:name w:val="Body text + 8.5 pt"/>
    <w:aliases w:val="Italic18,Spacing 0 pt47"/>
    <w:basedOn w:val="Bodytext"/>
    <w:rsid w:val="003D723B"/>
    <w:rPr>
      <w:i/>
      <w:iCs/>
      <w:spacing w:val="-4"/>
      <w:sz w:val="17"/>
      <w:szCs w:val="17"/>
    </w:rPr>
  </w:style>
  <w:style w:type="character" w:customStyle="1" w:styleId="BodytextVerdana2">
    <w:name w:val="Body text + Verdana2"/>
    <w:aliases w:val="11 pt1,Spacing 0 pt46"/>
    <w:basedOn w:val="Bodytext"/>
    <w:rsid w:val="003D723B"/>
    <w:rPr>
      <w:rFonts w:ascii="Verdana" w:hAnsi="Verdana" w:cs="Verdana"/>
      <w:noProof/>
      <w:spacing w:val="0"/>
      <w:sz w:val="22"/>
      <w:szCs w:val="22"/>
    </w:rPr>
  </w:style>
  <w:style w:type="character" w:customStyle="1" w:styleId="BodytextSegoeUI">
    <w:name w:val="Body text + Segoe UI"/>
    <w:aliases w:val="7.5 pt,Bold16,Spacing 1 pt4"/>
    <w:basedOn w:val="Bodytext"/>
    <w:rsid w:val="003D723B"/>
    <w:rPr>
      <w:rFonts w:ascii="Segoe UI" w:hAnsi="Segoe UI" w:cs="Segoe UI"/>
      <w:b/>
      <w:bCs/>
      <w:spacing w:val="39"/>
      <w:sz w:val="15"/>
      <w:szCs w:val="15"/>
    </w:rPr>
  </w:style>
  <w:style w:type="character" w:customStyle="1" w:styleId="Footnote3">
    <w:name w:val="Footnote (3)_"/>
    <w:basedOn w:val="DefaultParagraphFont"/>
    <w:link w:val="Footnote30"/>
    <w:rsid w:val="003D723B"/>
    <w:rPr>
      <w:sz w:val="23"/>
      <w:szCs w:val="23"/>
      <w:shd w:val="clear" w:color="auto" w:fill="FFFFFF"/>
    </w:rPr>
  </w:style>
  <w:style w:type="character" w:customStyle="1" w:styleId="Footnote4">
    <w:name w:val="Footnote (4)_"/>
    <w:basedOn w:val="DefaultParagraphFont"/>
    <w:link w:val="Footnote40"/>
    <w:rsid w:val="003D723B"/>
    <w:rPr>
      <w:i/>
      <w:iCs/>
      <w:spacing w:val="-4"/>
      <w:sz w:val="23"/>
      <w:szCs w:val="23"/>
      <w:shd w:val="clear" w:color="auto" w:fill="FFFFFF"/>
    </w:rPr>
  </w:style>
  <w:style w:type="character" w:customStyle="1" w:styleId="Bodytext4Spacing0pt">
    <w:name w:val="Body text (4) + Spacing 0 pt"/>
    <w:basedOn w:val="Bodytext4"/>
    <w:rsid w:val="003D723B"/>
    <w:rPr>
      <w:spacing w:val="0"/>
    </w:rPr>
  </w:style>
  <w:style w:type="character" w:customStyle="1" w:styleId="Bodytext21">
    <w:name w:val="Body text (21)_"/>
    <w:basedOn w:val="DefaultParagraphFont"/>
    <w:link w:val="Bodytext210"/>
    <w:rsid w:val="003D723B"/>
    <w:rPr>
      <w:shd w:val="clear" w:color="auto" w:fill="FFFFFF"/>
    </w:rPr>
  </w:style>
  <w:style w:type="character" w:customStyle="1" w:styleId="Bodytext95pt6">
    <w:name w:val="Body text + 9.5 pt6"/>
    <w:aliases w:val="Bold15,Spacing 0 pt45"/>
    <w:basedOn w:val="Bodytext"/>
    <w:rsid w:val="003D723B"/>
    <w:rPr>
      <w:b/>
      <w:bCs/>
      <w:spacing w:val="1"/>
      <w:sz w:val="19"/>
      <w:szCs w:val="19"/>
    </w:rPr>
  </w:style>
  <w:style w:type="character" w:customStyle="1" w:styleId="Bodytext10pt5">
    <w:name w:val="Body text + 10 pt5"/>
    <w:aliases w:val="Spacing 0 pt44"/>
    <w:basedOn w:val="Bodytext"/>
    <w:rsid w:val="003D723B"/>
    <w:rPr>
      <w:sz w:val="20"/>
      <w:szCs w:val="20"/>
    </w:rPr>
  </w:style>
  <w:style w:type="character" w:customStyle="1" w:styleId="Bodytext10pt4">
    <w:name w:val="Body text + 10 pt4"/>
    <w:aliases w:val="Italic17"/>
    <w:basedOn w:val="Bodytext"/>
    <w:rsid w:val="003D723B"/>
    <w:rPr>
      <w:i/>
      <w:iCs/>
      <w:sz w:val="20"/>
      <w:szCs w:val="20"/>
    </w:rPr>
  </w:style>
  <w:style w:type="character" w:customStyle="1" w:styleId="BodytextVerdana1">
    <w:name w:val="Body text + Verdana1"/>
    <w:aliases w:val="4 pt2,Spacing 0 pt43"/>
    <w:basedOn w:val="Bodytext"/>
    <w:rsid w:val="003D723B"/>
    <w:rPr>
      <w:rFonts w:ascii="Verdana" w:hAnsi="Verdana" w:cs="Verdana"/>
      <w:spacing w:val="2"/>
      <w:sz w:val="8"/>
      <w:szCs w:val="8"/>
    </w:rPr>
  </w:style>
  <w:style w:type="character" w:customStyle="1" w:styleId="Heading40">
    <w:name w:val="Heading #4_"/>
    <w:basedOn w:val="DefaultParagraphFont"/>
    <w:link w:val="Heading41"/>
    <w:rsid w:val="003D723B"/>
    <w:rPr>
      <w:i/>
      <w:iCs/>
      <w:spacing w:val="-4"/>
      <w:sz w:val="23"/>
      <w:szCs w:val="23"/>
      <w:shd w:val="clear" w:color="auto" w:fill="FFFFFF"/>
    </w:rPr>
  </w:style>
  <w:style w:type="character" w:customStyle="1" w:styleId="Heading4NotItalic">
    <w:name w:val="Heading #4 + Not Italic"/>
    <w:aliases w:val="Spacing 0 pt42"/>
    <w:basedOn w:val="Heading40"/>
    <w:rsid w:val="003D723B"/>
  </w:style>
  <w:style w:type="character" w:customStyle="1" w:styleId="Footnote285pt">
    <w:name w:val="Footnote (2) + 8.5 pt"/>
    <w:aliases w:val="Not Bold7,Italic16,Spacing 0 pt41"/>
    <w:basedOn w:val="Footnote2"/>
    <w:rsid w:val="003D723B"/>
    <w:rPr>
      <w:i/>
      <w:iCs/>
      <w:spacing w:val="-4"/>
      <w:sz w:val="17"/>
      <w:szCs w:val="17"/>
    </w:rPr>
  </w:style>
  <w:style w:type="character" w:customStyle="1" w:styleId="Tablecaption4">
    <w:name w:val="Table caption (4)_"/>
    <w:basedOn w:val="DefaultParagraphFont"/>
    <w:link w:val="Tablecaption40"/>
    <w:rsid w:val="003D723B"/>
    <w:rPr>
      <w:b/>
      <w:bCs/>
      <w:sz w:val="23"/>
      <w:szCs w:val="23"/>
      <w:shd w:val="clear" w:color="auto" w:fill="FFFFFF"/>
    </w:rPr>
  </w:style>
  <w:style w:type="character" w:customStyle="1" w:styleId="Headerorfooter5">
    <w:name w:val="Header or footer (5)_"/>
    <w:basedOn w:val="DefaultParagraphFont"/>
    <w:link w:val="Headerorfooter50"/>
    <w:rsid w:val="003D723B"/>
    <w:rPr>
      <w:rFonts w:ascii="Consolas" w:hAnsi="Consolas" w:cs="Consolas"/>
      <w:i/>
      <w:iCs/>
      <w:sz w:val="9"/>
      <w:szCs w:val="9"/>
      <w:shd w:val="clear" w:color="auto" w:fill="FFFFFF"/>
    </w:rPr>
  </w:style>
  <w:style w:type="character" w:customStyle="1" w:styleId="Headerorfooter2Spacing0pt1">
    <w:name w:val="Header or footer (2) + Spacing 0 pt1"/>
    <w:basedOn w:val="Headerorfooter2"/>
    <w:rsid w:val="003D723B"/>
    <w:rPr>
      <w:spacing w:val="0"/>
      <w:u w:val="single"/>
    </w:rPr>
  </w:style>
  <w:style w:type="character" w:customStyle="1" w:styleId="Tablecaption2Spacing0pt">
    <w:name w:val="Table caption (2) + Spacing 0 pt"/>
    <w:basedOn w:val="Tablecaption2"/>
    <w:rsid w:val="003D723B"/>
    <w:rPr>
      <w:noProof/>
      <w:spacing w:val="0"/>
    </w:rPr>
  </w:style>
  <w:style w:type="character" w:customStyle="1" w:styleId="Tablecaption2Spacing0pt1">
    <w:name w:val="Table caption (2) + Spacing 0 pt1"/>
    <w:basedOn w:val="Tablecaption2"/>
    <w:rsid w:val="003D723B"/>
    <w:rPr>
      <w:spacing w:val="0"/>
      <w:u w:val="single"/>
    </w:rPr>
  </w:style>
  <w:style w:type="character" w:customStyle="1" w:styleId="Bodytext95pt5">
    <w:name w:val="Body text + 9.5 pt5"/>
    <w:aliases w:val="Bold14,Spacing 0 pt40"/>
    <w:basedOn w:val="Bodytext"/>
    <w:rsid w:val="003D723B"/>
    <w:rPr>
      <w:b/>
      <w:bCs/>
      <w:sz w:val="19"/>
      <w:szCs w:val="19"/>
    </w:rPr>
  </w:style>
  <w:style w:type="character" w:customStyle="1" w:styleId="Bodytext95pt4">
    <w:name w:val="Body text + 9.5 pt4"/>
    <w:aliases w:val="Bold13,Spacing 0 pt39"/>
    <w:basedOn w:val="Bodytext"/>
    <w:rsid w:val="003D723B"/>
    <w:rPr>
      <w:b/>
      <w:bCs/>
      <w:sz w:val="19"/>
      <w:szCs w:val="19"/>
    </w:rPr>
  </w:style>
  <w:style w:type="character" w:customStyle="1" w:styleId="Bodytext55pt">
    <w:name w:val="Body text + 5.5 pt"/>
    <w:aliases w:val="Bold12,Spacing 1 pt3"/>
    <w:basedOn w:val="Bodytext"/>
    <w:rsid w:val="003D723B"/>
    <w:rPr>
      <w:b/>
      <w:bCs/>
      <w:spacing w:val="25"/>
      <w:sz w:val="11"/>
      <w:szCs w:val="11"/>
    </w:rPr>
  </w:style>
  <w:style w:type="character" w:customStyle="1" w:styleId="Bodytext11NotItalic1">
    <w:name w:val="Body text (11) + Not Italic1"/>
    <w:aliases w:val="Spacing 0 pt38"/>
    <w:basedOn w:val="Bodytext11"/>
    <w:rsid w:val="003D723B"/>
  </w:style>
  <w:style w:type="character" w:customStyle="1" w:styleId="Bodytext11Spacing0pt">
    <w:name w:val="Body text (11) + Spacing 0 pt"/>
    <w:basedOn w:val="Bodytext11"/>
    <w:rsid w:val="003D723B"/>
    <w:rPr>
      <w:spacing w:val="-3"/>
    </w:rPr>
  </w:style>
  <w:style w:type="character" w:customStyle="1" w:styleId="Bodytext10pt3">
    <w:name w:val="Body text + 10 pt3"/>
    <w:basedOn w:val="Bodytext"/>
    <w:rsid w:val="003D723B"/>
    <w:rPr>
      <w:sz w:val="20"/>
      <w:szCs w:val="20"/>
    </w:rPr>
  </w:style>
  <w:style w:type="character" w:customStyle="1" w:styleId="Bodytext22">
    <w:name w:val="Body text (22)_"/>
    <w:basedOn w:val="DefaultParagraphFont"/>
    <w:link w:val="Bodytext220"/>
    <w:rsid w:val="003D723B"/>
    <w:rPr>
      <w:i/>
      <w:iCs/>
      <w:spacing w:val="-6"/>
      <w:sz w:val="25"/>
      <w:szCs w:val="25"/>
      <w:shd w:val="clear" w:color="auto" w:fill="FFFFFF"/>
    </w:rPr>
  </w:style>
  <w:style w:type="character" w:customStyle="1" w:styleId="Bodytext22115pt">
    <w:name w:val="Body text (22) + 11.5 pt"/>
    <w:aliases w:val="Bold11,Not Italic5,Spacing 0 pt37"/>
    <w:basedOn w:val="Bodytext22"/>
    <w:rsid w:val="003D723B"/>
    <w:rPr>
      <w:b/>
      <w:bCs/>
      <w:spacing w:val="0"/>
      <w:sz w:val="23"/>
      <w:szCs w:val="23"/>
    </w:rPr>
  </w:style>
  <w:style w:type="character" w:customStyle="1" w:styleId="Footnote5">
    <w:name w:val="Footnote (5)_"/>
    <w:basedOn w:val="DefaultParagraphFont"/>
    <w:link w:val="Footnote50"/>
    <w:rsid w:val="003D723B"/>
    <w:rPr>
      <w:i/>
      <w:iCs/>
      <w:spacing w:val="-4"/>
      <w:sz w:val="17"/>
      <w:szCs w:val="17"/>
      <w:shd w:val="clear" w:color="auto" w:fill="FFFFFF"/>
    </w:rPr>
  </w:style>
  <w:style w:type="character" w:customStyle="1" w:styleId="Footnote6">
    <w:name w:val="Footnote (6)_"/>
    <w:basedOn w:val="DefaultParagraphFont"/>
    <w:link w:val="Footnote60"/>
    <w:rsid w:val="003D723B"/>
    <w:rPr>
      <w:rFonts w:ascii="CordiaUPC" w:hAnsi="CordiaUPC" w:cs="CordiaUPC"/>
      <w:noProof/>
      <w:sz w:val="13"/>
      <w:szCs w:val="13"/>
      <w:shd w:val="clear" w:color="auto" w:fill="FFFFFF"/>
    </w:rPr>
  </w:style>
  <w:style w:type="character" w:customStyle="1" w:styleId="Headerorfooter6">
    <w:name w:val="Header or footer (6)_"/>
    <w:basedOn w:val="DefaultParagraphFont"/>
    <w:link w:val="Headerorfooter60"/>
    <w:rsid w:val="003D723B"/>
    <w:rPr>
      <w:rFonts w:ascii="Segoe UI" w:hAnsi="Segoe UI" w:cs="Segoe UI"/>
      <w:noProof/>
      <w:w w:val="150"/>
      <w:sz w:val="8"/>
      <w:szCs w:val="8"/>
      <w:shd w:val="clear" w:color="auto" w:fill="FFFFFF"/>
    </w:rPr>
  </w:style>
  <w:style w:type="character" w:customStyle="1" w:styleId="Bodytext22NotItalic">
    <w:name w:val="Body text (22) + Not Italic"/>
    <w:aliases w:val="Spacing 0 pt36"/>
    <w:basedOn w:val="Bodytext22"/>
    <w:rsid w:val="003D723B"/>
    <w:rPr>
      <w:spacing w:val="-3"/>
    </w:rPr>
  </w:style>
  <w:style w:type="character" w:customStyle="1" w:styleId="Bodytext23">
    <w:name w:val="Body text (23)_"/>
    <w:basedOn w:val="DefaultParagraphFont"/>
    <w:link w:val="Bodytext230"/>
    <w:rsid w:val="003D723B"/>
    <w:rPr>
      <w:i/>
      <w:iCs/>
      <w:spacing w:val="-4"/>
      <w:sz w:val="17"/>
      <w:szCs w:val="17"/>
      <w:shd w:val="clear" w:color="auto" w:fill="FFFFFF"/>
    </w:rPr>
  </w:style>
  <w:style w:type="character" w:customStyle="1" w:styleId="Bodytext24">
    <w:name w:val="Body text (24)_"/>
    <w:basedOn w:val="DefaultParagraphFont"/>
    <w:link w:val="Bodytext240"/>
    <w:rsid w:val="003D723B"/>
    <w:rPr>
      <w:rFonts w:ascii="Segoe UI" w:hAnsi="Segoe UI" w:cs="Segoe UI"/>
      <w:i/>
      <w:iCs/>
      <w:noProof/>
      <w:sz w:val="14"/>
      <w:szCs w:val="14"/>
      <w:shd w:val="clear" w:color="auto" w:fill="FFFFFF"/>
    </w:rPr>
  </w:style>
  <w:style w:type="character" w:customStyle="1" w:styleId="Bodytext812pt">
    <w:name w:val="Body text (8) + 12 pt"/>
    <w:aliases w:val="Bold10,Spacing 0 pt35"/>
    <w:basedOn w:val="Bodytext8"/>
    <w:rsid w:val="003D723B"/>
    <w:rPr>
      <w:b/>
      <w:bCs/>
      <w:spacing w:val="14"/>
      <w:sz w:val="24"/>
      <w:szCs w:val="24"/>
    </w:rPr>
  </w:style>
  <w:style w:type="character" w:customStyle="1" w:styleId="Bodytext45pt">
    <w:name w:val="Body text + 4.5 pt"/>
    <w:aliases w:val="Italic15,Spacing 0 pt34"/>
    <w:basedOn w:val="Bodytext"/>
    <w:rsid w:val="003D723B"/>
    <w:rPr>
      <w:i/>
      <w:iCs/>
      <w:spacing w:val="19"/>
      <w:sz w:val="9"/>
      <w:szCs w:val="9"/>
    </w:rPr>
  </w:style>
  <w:style w:type="character" w:customStyle="1" w:styleId="Bodytext9pt">
    <w:name w:val="Body text + 9 pt"/>
    <w:aliases w:val="Bold9,Italic14,Spacing 0 pt33"/>
    <w:basedOn w:val="Bodytext"/>
    <w:rsid w:val="003D723B"/>
    <w:rPr>
      <w:b/>
      <w:bCs/>
      <w:i/>
      <w:iCs/>
      <w:spacing w:val="2"/>
      <w:sz w:val="18"/>
      <w:szCs w:val="18"/>
    </w:rPr>
  </w:style>
  <w:style w:type="character" w:customStyle="1" w:styleId="Bodytext55pt1">
    <w:name w:val="Body text + 5.5 pt1"/>
    <w:aliases w:val="Small Caps,Spacing 0 pt32"/>
    <w:basedOn w:val="Bodytext"/>
    <w:rsid w:val="003D723B"/>
    <w:rPr>
      <w:smallCaps/>
      <w:spacing w:val="-3"/>
      <w:sz w:val="11"/>
      <w:szCs w:val="11"/>
    </w:rPr>
  </w:style>
  <w:style w:type="character" w:customStyle="1" w:styleId="Bodytext95pt3">
    <w:name w:val="Body text + 9.5 pt3"/>
    <w:aliases w:val="Spacing 0 pt31"/>
    <w:basedOn w:val="Bodytext"/>
    <w:rsid w:val="003D723B"/>
    <w:rPr>
      <w:sz w:val="19"/>
      <w:szCs w:val="19"/>
    </w:rPr>
  </w:style>
  <w:style w:type="character" w:customStyle="1" w:styleId="HeaderorfooterSpacing0pt2">
    <w:name w:val="Header or footer + Spacing 0 pt2"/>
    <w:basedOn w:val="Headerorfooter"/>
    <w:rsid w:val="003D723B"/>
    <w:rPr>
      <w:spacing w:val="1"/>
    </w:rPr>
  </w:style>
  <w:style w:type="character" w:customStyle="1" w:styleId="Bodytext95pt2">
    <w:name w:val="Body text + 9.5 pt2"/>
    <w:aliases w:val="Italic13,Spacing 1 pt2"/>
    <w:basedOn w:val="Bodytext"/>
    <w:rsid w:val="003D723B"/>
    <w:rPr>
      <w:i/>
      <w:iCs/>
      <w:spacing w:val="28"/>
      <w:sz w:val="19"/>
      <w:szCs w:val="19"/>
    </w:rPr>
  </w:style>
  <w:style w:type="character" w:customStyle="1" w:styleId="Bodytext10pt2">
    <w:name w:val="Body text + 10 pt2"/>
    <w:aliases w:val="Italic12,Spacing 0 pt30"/>
    <w:basedOn w:val="Bodytext"/>
    <w:rsid w:val="003D723B"/>
    <w:rPr>
      <w:i/>
      <w:iCs/>
      <w:spacing w:val="-8"/>
      <w:sz w:val="20"/>
      <w:szCs w:val="20"/>
    </w:rPr>
  </w:style>
  <w:style w:type="character" w:customStyle="1" w:styleId="Bodytext8Spacing0pt">
    <w:name w:val="Body text (8) + Spacing 0 pt"/>
    <w:basedOn w:val="Bodytext8"/>
    <w:rsid w:val="003D723B"/>
    <w:rPr>
      <w:spacing w:val="1"/>
      <w:u w:val="single"/>
    </w:rPr>
  </w:style>
  <w:style w:type="character" w:customStyle="1" w:styleId="Bodytext8Spacing0pt1">
    <w:name w:val="Body text (8) + Spacing 0 pt1"/>
    <w:basedOn w:val="Bodytext8"/>
    <w:rsid w:val="003D723B"/>
    <w:rPr>
      <w:spacing w:val="1"/>
    </w:rPr>
  </w:style>
  <w:style w:type="character" w:customStyle="1" w:styleId="Bodytext875pt">
    <w:name w:val="Body text (8) + 7.5 pt"/>
    <w:aliases w:val="Bold8,Not Italic4,Spacing 0 pt29"/>
    <w:basedOn w:val="Bodytext8"/>
    <w:rsid w:val="003D723B"/>
    <w:rPr>
      <w:b/>
      <w:bCs/>
      <w:noProof/>
      <w:spacing w:val="-2"/>
      <w:sz w:val="15"/>
      <w:szCs w:val="15"/>
    </w:rPr>
  </w:style>
  <w:style w:type="character" w:customStyle="1" w:styleId="Bodytext885pt">
    <w:name w:val="Body text (8) + 8.5 pt"/>
    <w:basedOn w:val="Bodytext8"/>
    <w:rsid w:val="003D723B"/>
    <w:rPr>
      <w:sz w:val="17"/>
      <w:szCs w:val="17"/>
    </w:rPr>
  </w:style>
  <w:style w:type="character" w:customStyle="1" w:styleId="Bodytext818pt">
    <w:name w:val="Body text (8) + 18 pt"/>
    <w:aliases w:val="Spacing -1 pt"/>
    <w:basedOn w:val="Bodytext8"/>
    <w:rsid w:val="003D723B"/>
    <w:rPr>
      <w:spacing w:val="-20"/>
      <w:sz w:val="36"/>
      <w:szCs w:val="36"/>
    </w:rPr>
  </w:style>
  <w:style w:type="character" w:customStyle="1" w:styleId="Bodytext2375pt">
    <w:name w:val="Body text (23) + 7.5 pt"/>
    <w:aliases w:val="Bold7,Not Italic3,Spacing 0 pt28"/>
    <w:basedOn w:val="Bodytext23"/>
    <w:rsid w:val="003D723B"/>
    <w:rPr>
      <w:b/>
      <w:bCs/>
      <w:spacing w:val="-2"/>
      <w:sz w:val="15"/>
      <w:szCs w:val="15"/>
    </w:rPr>
  </w:style>
  <w:style w:type="character" w:customStyle="1" w:styleId="Bodytext25">
    <w:name w:val="Body text (25)_"/>
    <w:basedOn w:val="DefaultParagraphFont"/>
    <w:link w:val="Bodytext250"/>
    <w:rsid w:val="003D723B"/>
    <w:rPr>
      <w:i/>
      <w:iCs/>
      <w:spacing w:val="-2"/>
      <w:sz w:val="17"/>
      <w:szCs w:val="17"/>
      <w:shd w:val="clear" w:color="auto" w:fill="FFFFFF"/>
    </w:rPr>
  </w:style>
  <w:style w:type="character" w:customStyle="1" w:styleId="Bodytext85pt2">
    <w:name w:val="Body text + 8.5 pt2"/>
    <w:aliases w:val="Italic11"/>
    <w:basedOn w:val="Bodytext"/>
    <w:rsid w:val="003D723B"/>
    <w:rPr>
      <w:i/>
      <w:iCs/>
      <w:sz w:val="17"/>
      <w:szCs w:val="17"/>
    </w:rPr>
  </w:style>
  <w:style w:type="character" w:customStyle="1" w:styleId="Bodytext26">
    <w:name w:val="Body text (26)_"/>
    <w:basedOn w:val="DefaultParagraphFont"/>
    <w:link w:val="Bodytext260"/>
    <w:rsid w:val="003D723B"/>
    <w:rPr>
      <w:i/>
      <w:iCs/>
      <w:spacing w:val="-3"/>
      <w:sz w:val="22"/>
      <w:szCs w:val="22"/>
      <w:shd w:val="clear" w:color="auto" w:fill="FFFFFF"/>
    </w:rPr>
  </w:style>
  <w:style w:type="character" w:customStyle="1" w:styleId="Bodytext26Constantia">
    <w:name w:val="Body text (26) + Constantia"/>
    <w:aliases w:val="12 pt1,Not Italic2,Spacing 0 pt27"/>
    <w:basedOn w:val="Bodytext26"/>
    <w:rsid w:val="003D723B"/>
    <w:rPr>
      <w:rFonts w:ascii="Constantia" w:hAnsi="Constantia" w:cs="Constantia"/>
      <w:spacing w:val="0"/>
      <w:sz w:val="24"/>
      <w:szCs w:val="24"/>
    </w:rPr>
  </w:style>
  <w:style w:type="character" w:customStyle="1" w:styleId="Bodytext26115pt">
    <w:name w:val="Body text (26) + 11.5 pt"/>
    <w:aliases w:val="Spacing 0 pt26"/>
    <w:basedOn w:val="Bodytext26"/>
    <w:rsid w:val="003D723B"/>
    <w:rPr>
      <w:spacing w:val="-4"/>
      <w:sz w:val="23"/>
      <w:szCs w:val="23"/>
    </w:rPr>
  </w:style>
  <w:style w:type="character" w:customStyle="1" w:styleId="BodytextCorbel">
    <w:name w:val="Body text + Corbel"/>
    <w:aliases w:val="6 pt,Spacing 0 pt25"/>
    <w:basedOn w:val="Bodytext"/>
    <w:rsid w:val="003D723B"/>
    <w:rPr>
      <w:rFonts w:ascii="Corbel" w:hAnsi="Corbel" w:cs="Corbel"/>
      <w:noProof/>
      <w:spacing w:val="0"/>
      <w:sz w:val="12"/>
      <w:szCs w:val="12"/>
    </w:rPr>
  </w:style>
  <w:style w:type="character" w:customStyle="1" w:styleId="Bodytext85pt1">
    <w:name w:val="Body text + 8.5 pt1"/>
    <w:aliases w:val="Italic10,Spacing 0 pt24"/>
    <w:basedOn w:val="Bodytext"/>
    <w:rsid w:val="003D723B"/>
    <w:rPr>
      <w:i/>
      <w:iCs/>
      <w:spacing w:val="-4"/>
      <w:sz w:val="17"/>
      <w:szCs w:val="17"/>
    </w:rPr>
  </w:style>
  <w:style w:type="character" w:customStyle="1" w:styleId="Bodytext10pt1">
    <w:name w:val="Body text + 10 pt1"/>
    <w:aliases w:val="Italic9,Spacing 0 pt23"/>
    <w:basedOn w:val="Bodytext"/>
    <w:rsid w:val="003D723B"/>
    <w:rPr>
      <w:i/>
      <w:iCs/>
      <w:spacing w:val="15"/>
      <w:sz w:val="20"/>
      <w:szCs w:val="20"/>
    </w:rPr>
  </w:style>
  <w:style w:type="character" w:customStyle="1" w:styleId="Bodytext9pt3">
    <w:name w:val="Body text + 9 pt3"/>
    <w:aliases w:val="Bold6,Italic8,Spacing 0 pt22"/>
    <w:basedOn w:val="Bodytext"/>
    <w:rsid w:val="003D723B"/>
    <w:rPr>
      <w:b/>
      <w:bCs/>
      <w:i/>
      <w:iCs/>
      <w:spacing w:val="14"/>
      <w:sz w:val="18"/>
      <w:szCs w:val="18"/>
    </w:rPr>
  </w:style>
  <w:style w:type="character" w:customStyle="1" w:styleId="Bodytext9pt2">
    <w:name w:val="Body text + 9 pt2"/>
    <w:aliases w:val="Italic7,Spacing 0 pt21"/>
    <w:basedOn w:val="Bodytext"/>
    <w:rsid w:val="003D723B"/>
    <w:rPr>
      <w:i/>
      <w:iCs/>
      <w:noProof/>
      <w:spacing w:val="0"/>
      <w:sz w:val="18"/>
      <w:szCs w:val="18"/>
    </w:rPr>
  </w:style>
  <w:style w:type="character" w:customStyle="1" w:styleId="BodytextConstantia">
    <w:name w:val="Body text + Constantia"/>
    <w:aliases w:val="6.5 pt,Italic6,Spacing 0 pt20"/>
    <w:basedOn w:val="Bodytext"/>
    <w:rsid w:val="003D723B"/>
    <w:rPr>
      <w:rFonts w:ascii="Constantia" w:hAnsi="Constantia" w:cs="Constantia"/>
      <w:i/>
      <w:iCs/>
      <w:noProof/>
      <w:spacing w:val="0"/>
      <w:sz w:val="13"/>
      <w:szCs w:val="13"/>
    </w:rPr>
  </w:style>
  <w:style w:type="character" w:customStyle="1" w:styleId="Bodytext18pt">
    <w:name w:val="Body text + 18 pt"/>
    <w:aliases w:val="Italic5,Spacing -1 pt2"/>
    <w:basedOn w:val="Bodytext"/>
    <w:rsid w:val="003D723B"/>
    <w:rPr>
      <w:i/>
      <w:iCs/>
      <w:noProof/>
      <w:spacing w:val="-20"/>
      <w:sz w:val="36"/>
      <w:szCs w:val="36"/>
    </w:rPr>
  </w:style>
  <w:style w:type="character" w:customStyle="1" w:styleId="Bodytext15Spacing0pt">
    <w:name w:val="Body text (15) + Spacing 0 pt"/>
    <w:basedOn w:val="Bodytext15"/>
    <w:rsid w:val="003D723B"/>
    <w:rPr>
      <w:spacing w:val="-7"/>
    </w:rPr>
  </w:style>
  <w:style w:type="character" w:customStyle="1" w:styleId="Headerorfooter23">
    <w:name w:val="Header or footer (2)3"/>
    <w:basedOn w:val="Headerorfooter2"/>
    <w:rsid w:val="003D723B"/>
  </w:style>
  <w:style w:type="character" w:customStyle="1" w:styleId="Tableofcontents2Spacing0pt">
    <w:name w:val="Table of contents (2) + Spacing 0 pt"/>
    <w:basedOn w:val="TOC2Char"/>
    <w:rsid w:val="003D723B"/>
    <w:rPr>
      <w:spacing w:val="1"/>
    </w:rPr>
  </w:style>
  <w:style w:type="character" w:customStyle="1" w:styleId="Tableofcontents210pt">
    <w:name w:val="Table of contents (2) + 10 pt"/>
    <w:aliases w:val="Not Bold6,Spacing 0 pt19"/>
    <w:basedOn w:val="TOC2Char"/>
    <w:rsid w:val="003D723B"/>
    <w:rPr>
      <w:spacing w:val="-2"/>
      <w:sz w:val="20"/>
      <w:szCs w:val="20"/>
    </w:rPr>
  </w:style>
  <w:style w:type="character" w:customStyle="1" w:styleId="Tableofcontents211pt">
    <w:name w:val="Table of contents (2) + 11 pt"/>
    <w:aliases w:val="Not Bold5,Spacing 0 pt18"/>
    <w:basedOn w:val="TOC2Char"/>
    <w:rsid w:val="003D723B"/>
    <w:rPr>
      <w:spacing w:val="1"/>
      <w:sz w:val="22"/>
      <w:szCs w:val="22"/>
    </w:rPr>
  </w:style>
  <w:style w:type="character" w:customStyle="1" w:styleId="Tableofcontents10pt">
    <w:name w:val="Table of contents + 10 pt"/>
    <w:basedOn w:val="TOC3Char"/>
    <w:rsid w:val="003D723B"/>
    <w:rPr>
      <w:sz w:val="20"/>
      <w:szCs w:val="20"/>
    </w:rPr>
  </w:style>
  <w:style w:type="character" w:customStyle="1" w:styleId="Bodytext28">
    <w:name w:val="Body text (28)_"/>
    <w:basedOn w:val="DefaultParagraphFont"/>
    <w:link w:val="Bodytext280"/>
    <w:rsid w:val="003D723B"/>
    <w:rPr>
      <w:rFonts w:ascii="Corbel" w:hAnsi="Corbel" w:cs="Corbel"/>
      <w:noProof/>
      <w:sz w:val="27"/>
      <w:szCs w:val="27"/>
      <w:shd w:val="clear" w:color="auto" w:fill="FFFFFF"/>
    </w:rPr>
  </w:style>
  <w:style w:type="character" w:customStyle="1" w:styleId="Bodytext29">
    <w:name w:val="Body text (29)_"/>
    <w:basedOn w:val="DefaultParagraphFont"/>
    <w:link w:val="Bodytext290"/>
    <w:rsid w:val="003D723B"/>
    <w:rPr>
      <w:rFonts w:ascii="Corbel" w:hAnsi="Corbel" w:cs="Corbel"/>
      <w:noProof/>
      <w:sz w:val="25"/>
      <w:szCs w:val="25"/>
      <w:shd w:val="clear" w:color="auto" w:fill="FFFFFF"/>
    </w:rPr>
  </w:style>
  <w:style w:type="character" w:customStyle="1" w:styleId="Bodytext27">
    <w:name w:val="Body text (27)_"/>
    <w:basedOn w:val="DefaultParagraphFont"/>
    <w:link w:val="Bodytext270"/>
    <w:rsid w:val="003D723B"/>
    <w:rPr>
      <w:i/>
      <w:iCs/>
      <w:noProof/>
      <w:sz w:val="9"/>
      <w:szCs w:val="9"/>
      <w:shd w:val="clear" w:color="auto" w:fill="FFFFFF"/>
    </w:rPr>
  </w:style>
  <w:style w:type="character" w:customStyle="1" w:styleId="Heading6">
    <w:name w:val="Heading #6_"/>
    <w:basedOn w:val="DefaultParagraphFont"/>
    <w:link w:val="Heading60"/>
    <w:rsid w:val="003D723B"/>
    <w:rPr>
      <w:b/>
      <w:bCs/>
      <w:sz w:val="23"/>
      <w:szCs w:val="23"/>
      <w:shd w:val="clear" w:color="auto" w:fill="FFFFFF"/>
    </w:rPr>
  </w:style>
  <w:style w:type="character" w:customStyle="1" w:styleId="Heading62">
    <w:name w:val="Heading #6 (2)_"/>
    <w:basedOn w:val="DefaultParagraphFont"/>
    <w:link w:val="Heading620"/>
    <w:rsid w:val="003D723B"/>
    <w:rPr>
      <w:sz w:val="23"/>
      <w:szCs w:val="23"/>
      <w:shd w:val="clear" w:color="auto" w:fill="FFFFFF"/>
    </w:rPr>
  </w:style>
  <w:style w:type="character" w:customStyle="1" w:styleId="Footnote575pt">
    <w:name w:val="Footnote (5) + 7.5 pt"/>
    <w:aliases w:val="Bold5,Not Italic1,Spacing 0 pt17"/>
    <w:basedOn w:val="Footnote5"/>
    <w:rsid w:val="003D723B"/>
    <w:rPr>
      <w:b/>
      <w:bCs/>
      <w:spacing w:val="-2"/>
      <w:sz w:val="15"/>
      <w:szCs w:val="15"/>
    </w:rPr>
  </w:style>
  <w:style w:type="character" w:customStyle="1" w:styleId="Heading5">
    <w:name w:val="Heading #5_"/>
    <w:basedOn w:val="DefaultParagraphFont"/>
    <w:link w:val="Heading50"/>
    <w:rsid w:val="003D723B"/>
    <w:rPr>
      <w:sz w:val="23"/>
      <w:szCs w:val="23"/>
      <w:shd w:val="clear" w:color="auto" w:fill="FFFFFF"/>
    </w:rPr>
  </w:style>
  <w:style w:type="character" w:customStyle="1" w:styleId="Headerorfooter3Spacing0pt">
    <w:name w:val="Header or footer (3) + Spacing 0 pt"/>
    <w:basedOn w:val="Headerorfooter3"/>
    <w:rsid w:val="003D723B"/>
    <w:rPr>
      <w:noProof/>
      <w:spacing w:val="0"/>
    </w:rPr>
  </w:style>
  <w:style w:type="character" w:customStyle="1" w:styleId="Bodytext300">
    <w:name w:val="Body text (30)_"/>
    <w:basedOn w:val="DefaultParagraphFont"/>
    <w:link w:val="Bodytext301"/>
    <w:rsid w:val="003D723B"/>
    <w:rPr>
      <w:noProof/>
      <w:w w:val="150"/>
      <w:sz w:val="13"/>
      <w:szCs w:val="13"/>
      <w:shd w:val="clear" w:color="auto" w:fill="FFFFFF"/>
    </w:rPr>
  </w:style>
  <w:style w:type="character" w:customStyle="1" w:styleId="Tablecaption135pt">
    <w:name w:val="Table caption + 13.5 pt"/>
    <w:aliases w:val="Bold4"/>
    <w:basedOn w:val="Tablecaption"/>
    <w:rsid w:val="003D723B"/>
    <w:rPr>
      <w:b/>
      <w:bCs/>
      <w:sz w:val="27"/>
      <w:szCs w:val="27"/>
    </w:rPr>
  </w:style>
  <w:style w:type="character" w:customStyle="1" w:styleId="HeaderorfooterSpacing0pt1">
    <w:name w:val="Header or footer + Spacing 0 pt1"/>
    <w:basedOn w:val="Headerorfooter"/>
    <w:rsid w:val="003D723B"/>
    <w:rPr>
      <w:spacing w:val="1"/>
      <w:u w:val="single"/>
    </w:rPr>
  </w:style>
  <w:style w:type="character" w:customStyle="1" w:styleId="Bodytext31">
    <w:name w:val="Body text (31)_"/>
    <w:basedOn w:val="DefaultParagraphFont"/>
    <w:link w:val="Bodytext310"/>
    <w:rsid w:val="003D723B"/>
    <w:rPr>
      <w:b/>
      <w:bCs/>
      <w:spacing w:val="-3"/>
      <w:sz w:val="27"/>
      <w:szCs w:val="27"/>
      <w:shd w:val="clear" w:color="auto" w:fill="FFFFFF"/>
    </w:rPr>
  </w:style>
  <w:style w:type="character" w:customStyle="1" w:styleId="Bodytext6NotBold1">
    <w:name w:val="Body text (6) + Not Bold1"/>
    <w:aliases w:val="Italic4"/>
    <w:basedOn w:val="Bodytext6"/>
    <w:rsid w:val="003D723B"/>
    <w:rPr>
      <w:i/>
      <w:iCs/>
    </w:rPr>
  </w:style>
  <w:style w:type="character" w:customStyle="1" w:styleId="Bodytext50">
    <w:name w:val="Body text (5)"/>
    <w:basedOn w:val="Bodytext5"/>
    <w:rsid w:val="003D723B"/>
  </w:style>
  <w:style w:type="character" w:customStyle="1" w:styleId="Headerorfooter7">
    <w:name w:val="Header or footer (7)_"/>
    <w:basedOn w:val="DefaultParagraphFont"/>
    <w:link w:val="Headerorfooter70"/>
    <w:rsid w:val="003D723B"/>
    <w:rPr>
      <w:rFonts w:ascii="Consolas" w:hAnsi="Consolas" w:cs="Consolas"/>
      <w:spacing w:val="21"/>
      <w:sz w:val="17"/>
      <w:szCs w:val="17"/>
      <w:shd w:val="clear" w:color="auto" w:fill="FFFFFF"/>
    </w:rPr>
  </w:style>
  <w:style w:type="character" w:customStyle="1" w:styleId="Headerorfooter745pt">
    <w:name w:val="Header or footer (7) + 4.5 pt"/>
    <w:aliases w:val="Italic3,Spacing 0 pt16"/>
    <w:basedOn w:val="Headerorfooter7"/>
    <w:rsid w:val="003D723B"/>
    <w:rPr>
      <w:i/>
      <w:iCs/>
      <w:noProof/>
      <w:spacing w:val="8"/>
      <w:sz w:val="9"/>
      <w:szCs w:val="9"/>
    </w:rPr>
  </w:style>
  <w:style w:type="character" w:customStyle="1" w:styleId="Bodytext32">
    <w:name w:val="Body text (32)_"/>
    <w:basedOn w:val="DefaultParagraphFont"/>
    <w:link w:val="Bodytext320"/>
    <w:rsid w:val="003D723B"/>
    <w:rPr>
      <w:rFonts w:ascii="Candara" w:hAnsi="Candara" w:cs="Candara"/>
      <w:noProof/>
      <w:sz w:val="11"/>
      <w:szCs w:val="11"/>
      <w:shd w:val="clear" w:color="auto" w:fill="FFFFFF"/>
    </w:rPr>
  </w:style>
  <w:style w:type="character" w:customStyle="1" w:styleId="BodytextItalic1">
    <w:name w:val="Body text + Italic1"/>
    <w:aliases w:val="Spacing 0 pt15"/>
    <w:basedOn w:val="Bodytext"/>
    <w:rsid w:val="003D723B"/>
    <w:rPr>
      <w:i/>
      <w:iCs/>
      <w:noProof/>
      <w:spacing w:val="-4"/>
      <w:u w:val="single"/>
    </w:rPr>
  </w:style>
  <w:style w:type="character" w:customStyle="1" w:styleId="Bodytext89pt">
    <w:name w:val="Body text (8) + 9 pt"/>
    <w:aliases w:val="Bold3,Spacing 0 pt14"/>
    <w:basedOn w:val="Bodytext8"/>
    <w:rsid w:val="003D723B"/>
    <w:rPr>
      <w:b/>
      <w:bCs/>
      <w:spacing w:val="-2"/>
      <w:sz w:val="18"/>
      <w:szCs w:val="18"/>
    </w:rPr>
  </w:style>
  <w:style w:type="character" w:customStyle="1" w:styleId="Bodytext95pt1">
    <w:name w:val="Body text + 9.5 pt1"/>
    <w:aliases w:val="Spacing 0 pt13"/>
    <w:basedOn w:val="Bodytext"/>
    <w:rsid w:val="003D723B"/>
    <w:rPr>
      <w:spacing w:val="2"/>
      <w:sz w:val="19"/>
      <w:szCs w:val="19"/>
    </w:rPr>
  </w:style>
  <w:style w:type="character" w:customStyle="1" w:styleId="Bodytext9pt1">
    <w:name w:val="Body text + 9 pt1"/>
    <w:aliases w:val="Bold2,Italic2"/>
    <w:basedOn w:val="Bodytext"/>
    <w:rsid w:val="003D723B"/>
    <w:rPr>
      <w:b/>
      <w:bCs/>
      <w:i/>
      <w:iCs/>
      <w:sz w:val="18"/>
      <w:szCs w:val="18"/>
    </w:rPr>
  </w:style>
  <w:style w:type="character" w:customStyle="1" w:styleId="Headerorfooter8">
    <w:name w:val="Header or footer (8)_"/>
    <w:basedOn w:val="DefaultParagraphFont"/>
    <w:link w:val="Headerorfooter80"/>
    <w:rsid w:val="003D723B"/>
    <w:rPr>
      <w:rFonts w:ascii="CordiaUPC" w:hAnsi="CordiaUPC" w:cs="CordiaUPC"/>
      <w:spacing w:val="22"/>
      <w:sz w:val="26"/>
      <w:szCs w:val="26"/>
      <w:shd w:val="clear" w:color="auto" w:fill="FFFFFF"/>
    </w:rPr>
  </w:style>
  <w:style w:type="character" w:customStyle="1" w:styleId="Bodytext33">
    <w:name w:val="Body text (33)_"/>
    <w:basedOn w:val="DefaultParagraphFont"/>
    <w:link w:val="Bodytext330"/>
    <w:rsid w:val="003D723B"/>
    <w:rPr>
      <w:rFonts w:ascii="Corbel" w:hAnsi="Corbel" w:cs="Corbel"/>
      <w:b/>
      <w:bCs/>
      <w:noProof/>
      <w:sz w:val="21"/>
      <w:szCs w:val="21"/>
      <w:shd w:val="clear" w:color="auto" w:fill="FFFFFF"/>
    </w:rPr>
  </w:style>
  <w:style w:type="character" w:customStyle="1" w:styleId="Bodytext33Consolas">
    <w:name w:val="Body text (33) + Consolas"/>
    <w:aliases w:val="Not Bold4"/>
    <w:basedOn w:val="Bodytext33"/>
    <w:rsid w:val="003D723B"/>
    <w:rPr>
      <w:rFonts w:ascii="Consolas" w:hAnsi="Consolas" w:cs="Consolas"/>
    </w:rPr>
  </w:style>
  <w:style w:type="character" w:customStyle="1" w:styleId="Bodytext6Spacing0pt1">
    <w:name w:val="Body text (6) + Spacing 0 pt1"/>
    <w:basedOn w:val="Bodytext6"/>
    <w:rsid w:val="003D723B"/>
    <w:rPr>
      <w:spacing w:val="0"/>
      <w:u w:val="single"/>
    </w:rPr>
  </w:style>
  <w:style w:type="character" w:customStyle="1" w:styleId="BodytextConsolas">
    <w:name w:val="Body text + Consolas"/>
    <w:aliases w:val="4 pt1,Spacing 0 pt12"/>
    <w:basedOn w:val="Bodytext"/>
    <w:rsid w:val="003D723B"/>
    <w:rPr>
      <w:rFonts w:ascii="Consolas" w:hAnsi="Consolas" w:cs="Consolas"/>
      <w:noProof/>
      <w:spacing w:val="0"/>
      <w:sz w:val="8"/>
      <w:szCs w:val="8"/>
    </w:rPr>
  </w:style>
  <w:style w:type="character" w:customStyle="1" w:styleId="BodytextCorbel1">
    <w:name w:val="Body text + Corbel1"/>
    <w:aliases w:val="7.5 pt2,Spacing 0 pt11"/>
    <w:basedOn w:val="Bodytext"/>
    <w:rsid w:val="003D723B"/>
    <w:rPr>
      <w:rFonts w:ascii="Corbel" w:hAnsi="Corbel" w:cs="Corbel"/>
      <w:spacing w:val="0"/>
      <w:sz w:val="15"/>
      <w:szCs w:val="15"/>
    </w:rPr>
  </w:style>
  <w:style w:type="character" w:customStyle="1" w:styleId="Bodytext34">
    <w:name w:val="Body text (34)_"/>
    <w:basedOn w:val="DefaultParagraphFont"/>
    <w:link w:val="Bodytext341"/>
    <w:rsid w:val="003D723B"/>
    <w:rPr>
      <w:spacing w:val="2"/>
      <w:sz w:val="19"/>
      <w:szCs w:val="19"/>
      <w:shd w:val="clear" w:color="auto" w:fill="FFFFFF"/>
    </w:rPr>
  </w:style>
  <w:style w:type="character" w:customStyle="1" w:styleId="Bodytext34Corbel">
    <w:name w:val="Body text (34) + Corbel"/>
    <w:aliases w:val="14 pt1,Bold1,Spacing -1 pt1"/>
    <w:basedOn w:val="Bodytext34"/>
    <w:rsid w:val="003D723B"/>
    <w:rPr>
      <w:rFonts w:ascii="Corbel" w:hAnsi="Corbel" w:cs="Corbel"/>
      <w:b/>
      <w:bCs/>
      <w:spacing w:val="-33"/>
      <w:sz w:val="28"/>
      <w:szCs w:val="28"/>
      <w:u w:val="single"/>
    </w:rPr>
  </w:style>
  <w:style w:type="character" w:customStyle="1" w:styleId="Bodytext340">
    <w:name w:val="Body text (34)"/>
    <w:basedOn w:val="Bodytext34"/>
    <w:rsid w:val="003D723B"/>
    <w:rPr>
      <w:u w:val="single"/>
    </w:rPr>
  </w:style>
  <w:style w:type="character" w:customStyle="1" w:styleId="Tablecaption5">
    <w:name w:val="Table caption (5)_"/>
    <w:basedOn w:val="DefaultParagraphFont"/>
    <w:link w:val="Tablecaption50"/>
    <w:rsid w:val="003D723B"/>
    <w:rPr>
      <w:spacing w:val="2"/>
      <w:sz w:val="19"/>
      <w:szCs w:val="19"/>
      <w:shd w:val="clear" w:color="auto" w:fill="FFFFFF"/>
    </w:rPr>
  </w:style>
  <w:style w:type="character" w:customStyle="1" w:styleId="Bodytext795pt">
    <w:name w:val="Body text (7) + 9.5 pt"/>
    <w:aliases w:val="Not Bold3,Spacing 0 pt10"/>
    <w:basedOn w:val="Bodytext7"/>
    <w:rsid w:val="003D723B"/>
    <w:rPr>
      <w:spacing w:val="-2"/>
      <w:sz w:val="19"/>
      <w:szCs w:val="19"/>
      <w:u w:val="single"/>
    </w:rPr>
  </w:style>
  <w:style w:type="character" w:customStyle="1" w:styleId="Bodytext795pt1">
    <w:name w:val="Body text (7) + 9.5 pt1"/>
    <w:aliases w:val="Not Bold2,Spacing 0 pt9"/>
    <w:basedOn w:val="Bodytext7"/>
    <w:rsid w:val="003D723B"/>
    <w:rPr>
      <w:noProof/>
      <w:spacing w:val="-2"/>
      <w:sz w:val="19"/>
      <w:szCs w:val="19"/>
    </w:rPr>
  </w:style>
  <w:style w:type="character" w:customStyle="1" w:styleId="Bodytext7Spacing0pt">
    <w:name w:val="Body text (7) + Spacing 0 pt"/>
    <w:basedOn w:val="Bodytext7"/>
    <w:rsid w:val="003D723B"/>
    <w:rPr>
      <w:spacing w:val="-2"/>
      <w:u w:val="single"/>
    </w:rPr>
  </w:style>
  <w:style w:type="character" w:customStyle="1" w:styleId="BodytextFranklinGothicMedium">
    <w:name w:val="Body text + Franklin Gothic Medium"/>
    <w:aliases w:val="10.5 pt,Spacing 1 pt1"/>
    <w:basedOn w:val="Bodytext"/>
    <w:rsid w:val="003D723B"/>
    <w:rPr>
      <w:rFonts w:ascii="Franklin Gothic Medium" w:hAnsi="Franklin Gothic Medium" w:cs="Franklin Gothic Medium"/>
      <w:spacing w:val="26"/>
      <w:sz w:val="21"/>
      <w:szCs w:val="21"/>
    </w:rPr>
  </w:style>
  <w:style w:type="character" w:customStyle="1" w:styleId="Tablecaption6">
    <w:name w:val="Table caption (6)_"/>
    <w:basedOn w:val="DefaultParagraphFont"/>
    <w:link w:val="Tablecaption60"/>
    <w:rsid w:val="003D723B"/>
    <w:rPr>
      <w:i/>
      <w:iCs/>
      <w:spacing w:val="-4"/>
      <w:sz w:val="23"/>
      <w:szCs w:val="23"/>
      <w:shd w:val="clear" w:color="auto" w:fill="FFFFFF"/>
    </w:rPr>
  </w:style>
  <w:style w:type="character" w:customStyle="1" w:styleId="Tablecaption6NotItalic">
    <w:name w:val="Table caption (6) + Not Italic"/>
    <w:aliases w:val="Spacing 0 pt8"/>
    <w:basedOn w:val="Tablecaption6"/>
    <w:rsid w:val="003D723B"/>
  </w:style>
  <w:style w:type="character" w:customStyle="1" w:styleId="Bodytext75pt1">
    <w:name w:val="Body text + 7.5 pt1"/>
    <w:aliases w:val="Spacing 0 pt7"/>
    <w:basedOn w:val="Bodytext"/>
    <w:rsid w:val="003D723B"/>
    <w:rPr>
      <w:spacing w:val="-7"/>
      <w:sz w:val="15"/>
      <w:szCs w:val="15"/>
    </w:rPr>
  </w:style>
  <w:style w:type="character" w:customStyle="1" w:styleId="Bodytext35">
    <w:name w:val="Body text (35)_"/>
    <w:basedOn w:val="DefaultParagraphFont"/>
    <w:link w:val="Bodytext350"/>
    <w:rsid w:val="003D723B"/>
    <w:rPr>
      <w:spacing w:val="1"/>
      <w:sz w:val="16"/>
      <w:szCs w:val="16"/>
      <w:shd w:val="clear" w:color="auto" w:fill="FFFFFF"/>
    </w:rPr>
  </w:style>
  <w:style w:type="character" w:customStyle="1" w:styleId="Bodytext3595pt">
    <w:name w:val="Body text (35) + 9.5 pt"/>
    <w:aliases w:val="Spacing 0 pt6"/>
    <w:basedOn w:val="Bodytext35"/>
    <w:rsid w:val="003D723B"/>
    <w:rPr>
      <w:sz w:val="19"/>
      <w:szCs w:val="19"/>
    </w:rPr>
  </w:style>
  <w:style w:type="character" w:customStyle="1" w:styleId="Headerorfooter22">
    <w:name w:val="Header or footer (2)2"/>
    <w:basedOn w:val="Headerorfooter2"/>
    <w:rsid w:val="003D723B"/>
    <w:rPr>
      <w:u w:val="single"/>
    </w:rPr>
  </w:style>
  <w:style w:type="character" w:customStyle="1" w:styleId="Footnote7">
    <w:name w:val="Footnote (7)_"/>
    <w:basedOn w:val="DefaultParagraphFont"/>
    <w:link w:val="Footnote70"/>
    <w:rsid w:val="003D723B"/>
    <w:rPr>
      <w:sz w:val="16"/>
      <w:szCs w:val="16"/>
      <w:shd w:val="clear" w:color="auto" w:fill="FFFFFF"/>
    </w:rPr>
  </w:style>
  <w:style w:type="character" w:customStyle="1" w:styleId="Bodytext8pt1">
    <w:name w:val="Body text + 8 pt1"/>
    <w:aliases w:val="Spacing 0 pt5"/>
    <w:basedOn w:val="Bodytext"/>
    <w:rsid w:val="003D723B"/>
    <w:rPr>
      <w:spacing w:val="0"/>
      <w:sz w:val="16"/>
      <w:szCs w:val="16"/>
    </w:rPr>
  </w:style>
  <w:style w:type="character" w:customStyle="1" w:styleId="Heading6125pt">
    <w:name w:val="Heading #6 + 12.5 pt"/>
    <w:aliases w:val="Not Bold1,Spacing 0 pt4"/>
    <w:basedOn w:val="Heading6"/>
    <w:rsid w:val="003D723B"/>
    <w:rPr>
      <w:sz w:val="25"/>
      <w:szCs w:val="25"/>
    </w:rPr>
  </w:style>
  <w:style w:type="character" w:customStyle="1" w:styleId="Headerorfooter5Spacing0pt">
    <w:name w:val="Header or footer (5) + Spacing 0 pt"/>
    <w:basedOn w:val="Headerorfooter5"/>
    <w:rsid w:val="003D723B"/>
    <w:rPr>
      <w:spacing w:val="8"/>
    </w:rPr>
  </w:style>
  <w:style w:type="character" w:customStyle="1" w:styleId="Bodytext22NotItalic1">
    <w:name w:val="Body text (22) + Not Italic1"/>
    <w:aliases w:val="Spacing 0 pt3"/>
    <w:basedOn w:val="Bodytext22"/>
    <w:rsid w:val="003D723B"/>
    <w:rPr>
      <w:spacing w:val="-2"/>
    </w:rPr>
  </w:style>
  <w:style w:type="character" w:customStyle="1" w:styleId="Headerorfooter9">
    <w:name w:val="Header or footer (9)_"/>
    <w:basedOn w:val="DefaultParagraphFont"/>
    <w:link w:val="Headerorfooter90"/>
    <w:rsid w:val="003D723B"/>
    <w:rPr>
      <w:i/>
      <w:iCs/>
      <w:sz w:val="22"/>
      <w:szCs w:val="22"/>
      <w:shd w:val="clear" w:color="auto" w:fill="FFFFFF"/>
    </w:rPr>
  </w:style>
  <w:style w:type="character" w:customStyle="1" w:styleId="Heading43">
    <w:name w:val="Heading #4"/>
    <w:basedOn w:val="Heading40"/>
    <w:rsid w:val="003D723B"/>
  </w:style>
  <w:style w:type="character" w:customStyle="1" w:styleId="Heading5Italic">
    <w:name w:val="Heading #5 + Italic"/>
    <w:aliases w:val="Spacing 0 pt2"/>
    <w:basedOn w:val="Heading5"/>
    <w:rsid w:val="003D723B"/>
    <w:rPr>
      <w:i/>
      <w:iCs/>
      <w:noProof/>
      <w:spacing w:val="-4"/>
    </w:rPr>
  </w:style>
  <w:style w:type="character" w:customStyle="1" w:styleId="Bodytext36">
    <w:name w:val="Body text (36)_"/>
    <w:basedOn w:val="DefaultParagraphFont"/>
    <w:link w:val="Bodytext360"/>
    <w:rsid w:val="003D723B"/>
    <w:rPr>
      <w:spacing w:val="2"/>
      <w:sz w:val="16"/>
      <w:szCs w:val="16"/>
      <w:shd w:val="clear" w:color="auto" w:fill="FFFFFF"/>
    </w:rPr>
  </w:style>
  <w:style w:type="character" w:customStyle="1" w:styleId="Bodytext35Consolas">
    <w:name w:val="Body text (35) + Consolas"/>
    <w:aliases w:val="7.5 pt1,Italic1,Spacing 0 pt1"/>
    <w:basedOn w:val="Bodytext35"/>
    <w:rsid w:val="003D723B"/>
    <w:rPr>
      <w:rFonts w:ascii="Consolas" w:hAnsi="Consolas" w:cs="Consolas"/>
      <w:i/>
      <w:iCs/>
      <w:noProof/>
      <w:spacing w:val="0"/>
      <w:sz w:val="15"/>
      <w:szCs w:val="15"/>
    </w:rPr>
  </w:style>
  <w:style w:type="character" w:customStyle="1" w:styleId="Bodytext37">
    <w:name w:val="Body text (37)_"/>
    <w:basedOn w:val="DefaultParagraphFont"/>
    <w:link w:val="Bodytext370"/>
    <w:rsid w:val="003D723B"/>
    <w:rPr>
      <w:spacing w:val="-2"/>
      <w:sz w:val="25"/>
      <w:szCs w:val="25"/>
      <w:shd w:val="clear" w:color="auto" w:fill="FFFFFF"/>
    </w:rPr>
  </w:style>
  <w:style w:type="paragraph" w:customStyle="1" w:styleId="Bodytext20">
    <w:name w:val="Body text (2)"/>
    <w:basedOn w:val="Normal"/>
    <w:link w:val="Bodytext2"/>
    <w:rsid w:val="003D723B"/>
    <w:pPr>
      <w:shd w:val="clear" w:color="auto" w:fill="FFFFFF"/>
      <w:spacing w:after="60" w:line="240" w:lineRule="atLeast"/>
      <w:jc w:val="both"/>
    </w:pPr>
    <w:rPr>
      <w:rFonts w:ascii="Times New Roman" w:eastAsia="Times New Roman" w:hAnsi="Times New Roman" w:cs="Times New Roman"/>
      <w:color w:val="auto"/>
      <w:spacing w:val="-4"/>
      <w:sz w:val="22"/>
      <w:szCs w:val="22"/>
      <w:lang w:val="en-US" w:eastAsia="en-US"/>
    </w:rPr>
  </w:style>
  <w:style w:type="paragraph" w:customStyle="1" w:styleId="Bodytext30">
    <w:name w:val="Body text (3)"/>
    <w:basedOn w:val="Normal"/>
    <w:link w:val="Bodytext3"/>
    <w:rsid w:val="003D723B"/>
    <w:pPr>
      <w:shd w:val="clear" w:color="auto" w:fill="FFFFFF"/>
      <w:spacing w:before="60" w:after="60" w:line="240" w:lineRule="atLeast"/>
    </w:pPr>
    <w:rPr>
      <w:rFonts w:ascii="Times New Roman" w:eastAsia="Times New Roman" w:hAnsi="Times New Roman" w:cs="Times New Roman"/>
      <w:b/>
      <w:bCs/>
      <w:color w:val="auto"/>
      <w:sz w:val="19"/>
      <w:szCs w:val="19"/>
      <w:lang w:val="en-US" w:eastAsia="en-US"/>
    </w:rPr>
  </w:style>
  <w:style w:type="paragraph" w:customStyle="1" w:styleId="Bodytext41">
    <w:name w:val="Body text (4)1"/>
    <w:basedOn w:val="Normal"/>
    <w:link w:val="Bodytext4"/>
    <w:rsid w:val="003D723B"/>
    <w:pPr>
      <w:shd w:val="clear" w:color="auto" w:fill="FFFFFF"/>
      <w:spacing w:before="60" w:after="120" w:line="240" w:lineRule="atLeast"/>
      <w:jc w:val="both"/>
    </w:pPr>
    <w:rPr>
      <w:rFonts w:ascii="Times New Roman" w:eastAsia="Times New Roman" w:hAnsi="Times New Roman" w:cs="Times New Roman"/>
      <w:color w:val="auto"/>
      <w:sz w:val="19"/>
      <w:szCs w:val="19"/>
      <w:lang w:val="en-US" w:eastAsia="en-US"/>
    </w:rPr>
  </w:style>
  <w:style w:type="paragraph" w:customStyle="1" w:styleId="Bodytext51">
    <w:name w:val="Body text (5)1"/>
    <w:basedOn w:val="Normal"/>
    <w:link w:val="Bodytext5"/>
    <w:rsid w:val="003D723B"/>
    <w:pPr>
      <w:shd w:val="clear" w:color="auto" w:fill="FFFFFF"/>
      <w:spacing w:before="120" w:after="900" w:line="240" w:lineRule="atLeast"/>
      <w:ind w:hanging="800"/>
      <w:jc w:val="right"/>
    </w:pPr>
    <w:rPr>
      <w:rFonts w:ascii="Times New Roman" w:eastAsia="Times New Roman" w:hAnsi="Times New Roman" w:cs="Times New Roman"/>
      <w:i/>
      <w:iCs/>
      <w:color w:val="auto"/>
      <w:spacing w:val="-2"/>
      <w:sz w:val="19"/>
      <w:szCs w:val="19"/>
      <w:lang w:val="en-US" w:eastAsia="en-US"/>
    </w:rPr>
  </w:style>
  <w:style w:type="paragraph" w:customStyle="1" w:styleId="Bodytext60">
    <w:name w:val="Body text (6)"/>
    <w:basedOn w:val="Normal"/>
    <w:link w:val="Bodytext6"/>
    <w:rsid w:val="003D723B"/>
    <w:pPr>
      <w:shd w:val="clear" w:color="auto" w:fill="FFFFFF"/>
      <w:spacing w:before="900" w:line="384" w:lineRule="exact"/>
      <w:jc w:val="center"/>
    </w:pPr>
    <w:rPr>
      <w:rFonts w:ascii="Times New Roman" w:eastAsia="Times New Roman" w:hAnsi="Times New Roman" w:cs="Times New Roman"/>
      <w:b/>
      <w:bCs/>
      <w:color w:val="auto"/>
      <w:spacing w:val="1"/>
      <w:sz w:val="23"/>
      <w:szCs w:val="23"/>
      <w:lang w:val="en-US" w:eastAsia="en-US"/>
    </w:rPr>
  </w:style>
  <w:style w:type="paragraph" w:customStyle="1" w:styleId="Bodytext1">
    <w:name w:val="Body text1"/>
    <w:basedOn w:val="Normal"/>
    <w:link w:val="Bodytext"/>
    <w:rsid w:val="003D723B"/>
    <w:pPr>
      <w:shd w:val="clear" w:color="auto" w:fill="FFFFFF"/>
      <w:spacing w:before="300" w:after="120" w:line="240" w:lineRule="atLeast"/>
      <w:ind w:hanging="800"/>
      <w:jc w:val="both"/>
    </w:pPr>
    <w:rPr>
      <w:rFonts w:ascii="Times New Roman" w:eastAsia="Times New Roman" w:hAnsi="Times New Roman" w:cs="Times New Roman"/>
      <w:color w:val="auto"/>
      <w:spacing w:val="-2"/>
      <w:sz w:val="23"/>
      <w:szCs w:val="23"/>
      <w:lang w:val="en-US" w:eastAsia="en-US"/>
    </w:rPr>
  </w:style>
  <w:style w:type="paragraph" w:customStyle="1" w:styleId="Headerorfooter21">
    <w:name w:val="Header or footer (2)1"/>
    <w:basedOn w:val="Normal"/>
    <w:link w:val="Headerorfooter2"/>
    <w:rsid w:val="003D723B"/>
    <w:pPr>
      <w:shd w:val="clear" w:color="auto" w:fill="FFFFFF"/>
      <w:spacing w:line="240" w:lineRule="atLeast"/>
    </w:pPr>
    <w:rPr>
      <w:rFonts w:ascii="Times New Roman" w:eastAsia="Times New Roman" w:hAnsi="Times New Roman" w:cs="Times New Roman"/>
      <w:b/>
      <w:bCs/>
      <w:color w:val="auto"/>
      <w:sz w:val="23"/>
      <w:szCs w:val="23"/>
      <w:lang w:val="en-US" w:eastAsia="en-US"/>
    </w:rPr>
  </w:style>
  <w:style w:type="paragraph" w:customStyle="1" w:styleId="Bodytext70">
    <w:name w:val="Body text (7)"/>
    <w:basedOn w:val="Normal"/>
    <w:link w:val="Bodytext7"/>
    <w:rsid w:val="003D723B"/>
    <w:pPr>
      <w:shd w:val="clear" w:color="auto" w:fill="FFFFFF"/>
      <w:spacing w:after="60" w:line="240" w:lineRule="atLeast"/>
      <w:jc w:val="both"/>
    </w:pPr>
    <w:rPr>
      <w:rFonts w:ascii="Times New Roman" w:eastAsia="Times New Roman" w:hAnsi="Times New Roman" w:cs="Times New Roman"/>
      <w:b/>
      <w:bCs/>
      <w:i/>
      <w:iCs/>
      <w:color w:val="auto"/>
      <w:spacing w:val="-5"/>
      <w:sz w:val="18"/>
      <w:szCs w:val="18"/>
      <w:lang w:val="en-US" w:eastAsia="en-US"/>
    </w:rPr>
  </w:style>
  <w:style w:type="paragraph" w:customStyle="1" w:styleId="Picturecaption0">
    <w:name w:val="Picture caption"/>
    <w:basedOn w:val="Normal"/>
    <w:link w:val="Picturecaption"/>
    <w:rsid w:val="003D723B"/>
    <w:pPr>
      <w:shd w:val="clear" w:color="auto" w:fill="FFFFFF"/>
      <w:spacing w:line="240" w:lineRule="atLeast"/>
    </w:pPr>
    <w:rPr>
      <w:rFonts w:ascii="Times New Roman" w:eastAsia="Times New Roman" w:hAnsi="Times New Roman" w:cs="Times New Roman"/>
      <w:b/>
      <w:bCs/>
      <w:color w:val="auto"/>
      <w:spacing w:val="1"/>
      <w:sz w:val="23"/>
      <w:szCs w:val="23"/>
      <w:lang w:val="en-US" w:eastAsia="en-US"/>
    </w:rPr>
  </w:style>
  <w:style w:type="paragraph" w:customStyle="1" w:styleId="Heading220">
    <w:name w:val="Heading #2 (2)"/>
    <w:basedOn w:val="Normal"/>
    <w:link w:val="Heading22"/>
    <w:rsid w:val="003D723B"/>
    <w:pPr>
      <w:shd w:val="clear" w:color="auto" w:fill="FFFFFF"/>
      <w:spacing w:after="180" w:line="368" w:lineRule="exact"/>
      <w:jc w:val="center"/>
      <w:outlineLvl w:val="1"/>
    </w:pPr>
    <w:rPr>
      <w:rFonts w:ascii="Times New Roman" w:eastAsia="Times New Roman" w:hAnsi="Times New Roman" w:cs="Times New Roman"/>
      <w:b/>
      <w:bCs/>
      <w:color w:val="auto"/>
      <w:spacing w:val="-7"/>
      <w:sz w:val="31"/>
      <w:szCs w:val="31"/>
      <w:lang w:val="en-US" w:eastAsia="en-US"/>
    </w:rPr>
  </w:style>
  <w:style w:type="paragraph" w:customStyle="1" w:styleId="Bodytext81">
    <w:name w:val="Body text (8)1"/>
    <w:basedOn w:val="Normal"/>
    <w:link w:val="Bodytext8"/>
    <w:rsid w:val="003D723B"/>
    <w:pPr>
      <w:shd w:val="clear" w:color="auto" w:fill="FFFFFF"/>
      <w:spacing w:before="180" w:line="266" w:lineRule="exact"/>
      <w:ind w:hanging="960"/>
      <w:jc w:val="center"/>
    </w:pPr>
    <w:rPr>
      <w:rFonts w:ascii="Times New Roman" w:eastAsia="Times New Roman" w:hAnsi="Times New Roman" w:cs="Times New Roman"/>
      <w:i/>
      <w:iCs/>
      <w:color w:val="auto"/>
      <w:spacing w:val="-4"/>
      <w:sz w:val="23"/>
      <w:szCs w:val="23"/>
      <w:lang w:val="en-US" w:eastAsia="en-US"/>
    </w:rPr>
  </w:style>
  <w:style w:type="paragraph" w:customStyle="1" w:styleId="Heading11">
    <w:name w:val="Heading #1"/>
    <w:basedOn w:val="Normal"/>
    <w:link w:val="Heading10"/>
    <w:rsid w:val="003D723B"/>
    <w:pPr>
      <w:shd w:val="clear" w:color="auto" w:fill="FFFFFF"/>
      <w:spacing w:after="840" w:line="240" w:lineRule="atLeast"/>
      <w:jc w:val="center"/>
      <w:outlineLvl w:val="0"/>
    </w:pPr>
    <w:rPr>
      <w:rFonts w:ascii="Times New Roman" w:eastAsia="Times New Roman" w:hAnsi="Times New Roman" w:cs="Times New Roman"/>
      <w:b/>
      <w:bCs/>
      <w:color w:val="auto"/>
      <w:spacing w:val="-6"/>
      <w:sz w:val="41"/>
      <w:szCs w:val="41"/>
      <w:lang w:val="en-US" w:eastAsia="en-US"/>
    </w:rPr>
  </w:style>
  <w:style w:type="paragraph" w:customStyle="1" w:styleId="Heading21">
    <w:name w:val="Heading #2"/>
    <w:basedOn w:val="Normal"/>
    <w:link w:val="Heading20"/>
    <w:rsid w:val="003D723B"/>
    <w:pPr>
      <w:shd w:val="clear" w:color="auto" w:fill="FFFFFF"/>
      <w:spacing w:before="840" w:line="406" w:lineRule="exact"/>
      <w:jc w:val="both"/>
      <w:outlineLvl w:val="1"/>
    </w:pPr>
    <w:rPr>
      <w:rFonts w:ascii="Times New Roman" w:eastAsia="Times New Roman" w:hAnsi="Times New Roman" w:cs="Times New Roman"/>
      <w:b/>
      <w:bCs/>
      <w:i/>
      <w:iCs/>
      <w:color w:val="auto"/>
      <w:spacing w:val="-2"/>
      <w:sz w:val="33"/>
      <w:szCs w:val="33"/>
      <w:lang w:val="en-US" w:eastAsia="en-US"/>
    </w:rPr>
  </w:style>
  <w:style w:type="paragraph" w:styleId="TOC2">
    <w:name w:val="toc 2"/>
    <w:basedOn w:val="Normal"/>
    <w:next w:val="Normal"/>
    <w:link w:val="TOC2Char"/>
    <w:autoRedefine/>
    <w:rsid w:val="003D723B"/>
    <w:pPr>
      <w:shd w:val="clear" w:color="auto" w:fill="FFFFFF"/>
      <w:spacing w:before="300" w:line="244" w:lineRule="exact"/>
      <w:jc w:val="both"/>
    </w:pPr>
    <w:rPr>
      <w:rFonts w:ascii="Times New Roman" w:eastAsia="Times New Roman" w:hAnsi="Times New Roman" w:cs="Times New Roman"/>
      <w:b/>
      <w:bCs/>
      <w:color w:val="auto"/>
      <w:sz w:val="19"/>
      <w:szCs w:val="19"/>
      <w:lang w:val="en-US" w:eastAsia="en-US"/>
    </w:rPr>
  </w:style>
  <w:style w:type="paragraph" w:styleId="TOC3">
    <w:name w:val="toc 3"/>
    <w:basedOn w:val="Normal"/>
    <w:next w:val="Normal"/>
    <w:link w:val="TOC3Char"/>
    <w:autoRedefine/>
    <w:rsid w:val="003D723B"/>
    <w:pPr>
      <w:shd w:val="clear" w:color="auto" w:fill="FFFFFF"/>
      <w:spacing w:line="244" w:lineRule="exact"/>
      <w:jc w:val="both"/>
    </w:pPr>
    <w:rPr>
      <w:rFonts w:ascii="Times New Roman" w:eastAsia="Times New Roman" w:hAnsi="Times New Roman" w:cs="Times New Roman"/>
      <w:color w:val="auto"/>
      <w:sz w:val="19"/>
      <w:szCs w:val="19"/>
      <w:lang w:val="en-US" w:eastAsia="en-US"/>
    </w:rPr>
  </w:style>
  <w:style w:type="paragraph" w:customStyle="1" w:styleId="Tableofcontents30">
    <w:name w:val="Table of contents (3)"/>
    <w:basedOn w:val="Normal"/>
    <w:link w:val="Tableofcontents3"/>
    <w:rsid w:val="003D723B"/>
    <w:pPr>
      <w:shd w:val="clear" w:color="auto" w:fill="FFFFFF"/>
      <w:spacing w:line="244" w:lineRule="exact"/>
      <w:jc w:val="both"/>
    </w:pPr>
    <w:rPr>
      <w:rFonts w:ascii="Times New Roman" w:eastAsia="Times New Roman" w:hAnsi="Times New Roman" w:cs="Times New Roman"/>
      <w:color w:val="auto"/>
      <w:spacing w:val="-2"/>
      <w:sz w:val="23"/>
      <w:szCs w:val="23"/>
      <w:lang w:val="en-US" w:eastAsia="en-US"/>
    </w:rPr>
  </w:style>
  <w:style w:type="paragraph" w:customStyle="1" w:styleId="Bodytext90">
    <w:name w:val="Body text (9)"/>
    <w:basedOn w:val="Normal"/>
    <w:link w:val="Bodytext9"/>
    <w:rsid w:val="003D723B"/>
    <w:pPr>
      <w:shd w:val="clear" w:color="auto" w:fill="FFFFFF"/>
      <w:spacing w:line="460" w:lineRule="exact"/>
      <w:jc w:val="center"/>
    </w:pPr>
    <w:rPr>
      <w:rFonts w:ascii="Times New Roman" w:eastAsia="Times New Roman" w:hAnsi="Times New Roman" w:cs="Times New Roman"/>
      <w:b/>
      <w:bCs/>
      <w:color w:val="auto"/>
      <w:spacing w:val="3"/>
      <w:sz w:val="27"/>
      <w:szCs w:val="27"/>
      <w:lang w:val="en-US" w:eastAsia="en-US"/>
    </w:rPr>
  </w:style>
  <w:style w:type="paragraph" w:customStyle="1" w:styleId="Footnote0">
    <w:name w:val="Footnote"/>
    <w:basedOn w:val="Normal"/>
    <w:link w:val="Footnote"/>
    <w:rsid w:val="003D723B"/>
    <w:pPr>
      <w:shd w:val="clear" w:color="auto" w:fill="FFFFFF"/>
      <w:spacing w:line="240" w:lineRule="atLeast"/>
    </w:pPr>
    <w:rPr>
      <w:rFonts w:ascii="Times New Roman" w:eastAsia="Times New Roman" w:hAnsi="Times New Roman" w:cs="Times New Roman"/>
      <w:i/>
      <w:iCs/>
      <w:color w:val="auto"/>
      <w:spacing w:val="-3"/>
      <w:sz w:val="17"/>
      <w:szCs w:val="17"/>
      <w:lang w:val="en-US" w:eastAsia="en-US"/>
    </w:rPr>
  </w:style>
  <w:style w:type="paragraph" w:customStyle="1" w:styleId="Bodytext100">
    <w:name w:val="Body text (10)"/>
    <w:basedOn w:val="Normal"/>
    <w:link w:val="Bodytext10"/>
    <w:rsid w:val="003D723B"/>
    <w:pPr>
      <w:shd w:val="clear" w:color="auto" w:fill="FFFFFF"/>
      <w:spacing w:before="360" w:after="480" w:line="240" w:lineRule="atLeast"/>
      <w:jc w:val="center"/>
    </w:pPr>
    <w:rPr>
      <w:rFonts w:ascii="Times New Roman" w:eastAsia="Times New Roman" w:hAnsi="Times New Roman" w:cs="Times New Roman"/>
      <w:b/>
      <w:bCs/>
      <w:color w:val="auto"/>
      <w:spacing w:val="-4"/>
      <w:sz w:val="25"/>
      <w:szCs w:val="25"/>
      <w:lang w:val="en-US" w:eastAsia="en-US"/>
    </w:rPr>
  </w:style>
  <w:style w:type="paragraph" w:customStyle="1" w:styleId="Heading320">
    <w:name w:val="Heading #3 (2)"/>
    <w:basedOn w:val="Normal"/>
    <w:link w:val="Heading32"/>
    <w:rsid w:val="003D723B"/>
    <w:pPr>
      <w:shd w:val="clear" w:color="auto" w:fill="FFFFFF"/>
      <w:spacing w:line="349" w:lineRule="exact"/>
      <w:jc w:val="both"/>
      <w:outlineLvl w:val="2"/>
    </w:pPr>
    <w:rPr>
      <w:rFonts w:ascii="Times New Roman" w:eastAsia="Times New Roman" w:hAnsi="Times New Roman" w:cs="Times New Roman"/>
      <w:i/>
      <w:iCs/>
      <w:color w:val="auto"/>
      <w:spacing w:val="-4"/>
      <w:sz w:val="23"/>
      <w:szCs w:val="23"/>
      <w:lang w:val="en-US" w:eastAsia="en-US"/>
    </w:rPr>
  </w:style>
  <w:style w:type="paragraph" w:customStyle="1" w:styleId="Heading30">
    <w:name w:val="Heading #3"/>
    <w:basedOn w:val="Normal"/>
    <w:link w:val="Heading3"/>
    <w:rsid w:val="003D723B"/>
    <w:pPr>
      <w:shd w:val="clear" w:color="auto" w:fill="FFFFFF"/>
      <w:spacing w:line="279" w:lineRule="exact"/>
      <w:jc w:val="both"/>
      <w:outlineLvl w:val="2"/>
    </w:pPr>
    <w:rPr>
      <w:rFonts w:ascii="Times New Roman" w:eastAsia="Times New Roman" w:hAnsi="Times New Roman" w:cs="Times New Roman"/>
      <w:color w:val="auto"/>
      <w:spacing w:val="-2"/>
      <w:sz w:val="23"/>
      <w:szCs w:val="23"/>
      <w:lang w:val="en-US" w:eastAsia="en-US"/>
    </w:rPr>
  </w:style>
  <w:style w:type="paragraph" w:customStyle="1" w:styleId="Bodytext110">
    <w:name w:val="Body text (11)"/>
    <w:basedOn w:val="Normal"/>
    <w:link w:val="Bodytext11"/>
    <w:rsid w:val="003D723B"/>
    <w:pPr>
      <w:shd w:val="clear" w:color="auto" w:fill="FFFFFF"/>
      <w:spacing w:line="330" w:lineRule="exact"/>
      <w:jc w:val="both"/>
    </w:pPr>
    <w:rPr>
      <w:rFonts w:ascii="Times New Roman" w:eastAsia="Times New Roman" w:hAnsi="Times New Roman" w:cs="Times New Roman"/>
      <w:i/>
      <w:iCs/>
      <w:color w:val="auto"/>
      <w:spacing w:val="-4"/>
      <w:sz w:val="23"/>
      <w:szCs w:val="23"/>
      <w:lang w:val="en-US" w:eastAsia="en-US"/>
    </w:rPr>
  </w:style>
  <w:style w:type="paragraph" w:customStyle="1" w:styleId="Tablecaption1">
    <w:name w:val="Table caption1"/>
    <w:basedOn w:val="Normal"/>
    <w:link w:val="Tablecaption"/>
    <w:rsid w:val="003D723B"/>
    <w:pPr>
      <w:shd w:val="clear" w:color="auto" w:fill="FFFFFF"/>
      <w:spacing w:line="311" w:lineRule="exact"/>
      <w:jc w:val="both"/>
    </w:pPr>
    <w:rPr>
      <w:rFonts w:ascii="Times New Roman" w:eastAsia="Times New Roman" w:hAnsi="Times New Roman" w:cs="Times New Roman"/>
      <w:color w:val="auto"/>
      <w:spacing w:val="-2"/>
      <w:sz w:val="23"/>
      <w:szCs w:val="23"/>
      <w:lang w:val="en-US" w:eastAsia="en-US"/>
    </w:rPr>
  </w:style>
  <w:style w:type="paragraph" w:customStyle="1" w:styleId="Tablecaption20">
    <w:name w:val="Table caption (2)"/>
    <w:basedOn w:val="Normal"/>
    <w:link w:val="Tablecaption2"/>
    <w:rsid w:val="003D723B"/>
    <w:pPr>
      <w:shd w:val="clear" w:color="auto" w:fill="FFFFFF"/>
      <w:spacing w:line="240" w:lineRule="atLeast"/>
    </w:pPr>
    <w:rPr>
      <w:rFonts w:ascii="Times New Roman" w:eastAsia="Times New Roman" w:hAnsi="Times New Roman" w:cs="Times New Roman"/>
      <w:color w:val="auto"/>
      <w:sz w:val="19"/>
      <w:szCs w:val="19"/>
      <w:lang w:val="en-US" w:eastAsia="en-US"/>
    </w:rPr>
  </w:style>
  <w:style w:type="paragraph" w:customStyle="1" w:styleId="Tablecaption30">
    <w:name w:val="Table caption (3)"/>
    <w:basedOn w:val="Normal"/>
    <w:link w:val="Tablecaption3"/>
    <w:rsid w:val="003D723B"/>
    <w:pPr>
      <w:shd w:val="clear" w:color="auto" w:fill="FFFFFF"/>
      <w:spacing w:line="206" w:lineRule="exact"/>
      <w:jc w:val="both"/>
    </w:pPr>
    <w:rPr>
      <w:rFonts w:ascii="Times New Roman" w:eastAsia="Times New Roman" w:hAnsi="Times New Roman" w:cs="Times New Roman"/>
      <w:b/>
      <w:bCs/>
      <w:color w:val="auto"/>
      <w:spacing w:val="-3"/>
      <w:sz w:val="15"/>
      <w:szCs w:val="15"/>
      <w:lang w:val="en-US" w:eastAsia="en-US"/>
    </w:rPr>
  </w:style>
  <w:style w:type="paragraph" w:customStyle="1" w:styleId="Headerorfooter0">
    <w:name w:val="Header or footer"/>
    <w:basedOn w:val="Normal"/>
    <w:link w:val="Headerorfooter"/>
    <w:rsid w:val="003D723B"/>
    <w:pPr>
      <w:shd w:val="clear" w:color="auto" w:fill="FFFFFF"/>
      <w:spacing w:line="240" w:lineRule="atLeast"/>
    </w:pPr>
    <w:rPr>
      <w:rFonts w:ascii="Times New Roman" w:eastAsia="Times New Roman" w:hAnsi="Times New Roman" w:cs="Times New Roman"/>
      <w:color w:val="auto"/>
      <w:spacing w:val="-3"/>
      <w:sz w:val="23"/>
      <w:szCs w:val="23"/>
      <w:lang w:val="en-US" w:eastAsia="en-US"/>
    </w:rPr>
  </w:style>
  <w:style w:type="paragraph" w:customStyle="1" w:styleId="Headerorfooter30">
    <w:name w:val="Header or footer (3)"/>
    <w:basedOn w:val="Normal"/>
    <w:link w:val="Headerorfooter3"/>
    <w:rsid w:val="003D723B"/>
    <w:pPr>
      <w:shd w:val="clear" w:color="auto" w:fill="FFFFFF"/>
      <w:spacing w:line="240" w:lineRule="atLeast"/>
    </w:pPr>
    <w:rPr>
      <w:rFonts w:ascii="Times New Roman" w:eastAsia="Times New Roman" w:hAnsi="Times New Roman" w:cs="Times New Roman"/>
      <w:b/>
      <w:bCs/>
      <w:i/>
      <w:iCs/>
      <w:color w:val="auto"/>
      <w:spacing w:val="-3"/>
      <w:sz w:val="22"/>
      <w:szCs w:val="22"/>
      <w:lang w:val="en-US" w:eastAsia="en-US"/>
    </w:rPr>
  </w:style>
  <w:style w:type="paragraph" w:customStyle="1" w:styleId="Headerorfooter40">
    <w:name w:val="Header or footer (4)"/>
    <w:basedOn w:val="Normal"/>
    <w:link w:val="Headerorfooter4"/>
    <w:rsid w:val="003D723B"/>
    <w:pPr>
      <w:shd w:val="clear" w:color="auto" w:fill="FFFFFF"/>
      <w:spacing w:line="240" w:lineRule="atLeast"/>
      <w:jc w:val="right"/>
    </w:pPr>
    <w:rPr>
      <w:rFonts w:ascii="Times New Roman" w:eastAsia="Times New Roman" w:hAnsi="Times New Roman" w:cs="Times New Roman"/>
      <w:noProof/>
      <w:color w:val="auto"/>
      <w:sz w:val="12"/>
      <w:szCs w:val="12"/>
      <w:lang w:val="en-US" w:eastAsia="en-US"/>
    </w:rPr>
  </w:style>
  <w:style w:type="paragraph" w:customStyle="1" w:styleId="Bodytext120">
    <w:name w:val="Body text (12)"/>
    <w:basedOn w:val="Normal"/>
    <w:link w:val="Bodytext12"/>
    <w:rsid w:val="003D723B"/>
    <w:pPr>
      <w:shd w:val="clear" w:color="auto" w:fill="FFFFFF"/>
      <w:spacing w:after="360" w:line="387" w:lineRule="exact"/>
      <w:jc w:val="center"/>
    </w:pPr>
    <w:rPr>
      <w:rFonts w:ascii="Times New Roman" w:eastAsia="Times New Roman" w:hAnsi="Times New Roman" w:cs="Times New Roman"/>
      <w:color w:val="auto"/>
      <w:spacing w:val="-2"/>
      <w:sz w:val="25"/>
      <w:szCs w:val="25"/>
      <w:lang w:val="en-US" w:eastAsia="en-US"/>
    </w:rPr>
  </w:style>
  <w:style w:type="paragraph" w:customStyle="1" w:styleId="Bodytext130">
    <w:name w:val="Body text (13)"/>
    <w:basedOn w:val="Normal"/>
    <w:link w:val="Bodytext13"/>
    <w:rsid w:val="003D723B"/>
    <w:pPr>
      <w:shd w:val="clear" w:color="auto" w:fill="FFFFFF"/>
      <w:spacing w:after="180" w:line="358" w:lineRule="exact"/>
      <w:jc w:val="center"/>
    </w:pPr>
    <w:rPr>
      <w:rFonts w:ascii="Times New Roman" w:eastAsia="Times New Roman" w:hAnsi="Times New Roman" w:cs="Times New Roman"/>
      <w:b/>
      <w:bCs/>
      <w:color w:val="auto"/>
      <w:spacing w:val="-7"/>
      <w:sz w:val="31"/>
      <w:szCs w:val="31"/>
      <w:lang w:val="en-US" w:eastAsia="en-US"/>
    </w:rPr>
  </w:style>
  <w:style w:type="paragraph" w:customStyle="1" w:styleId="Bodytext140">
    <w:name w:val="Body text (14)"/>
    <w:basedOn w:val="Normal"/>
    <w:link w:val="Bodytext14"/>
    <w:rsid w:val="003D723B"/>
    <w:pPr>
      <w:shd w:val="clear" w:color="auto" w:fill="FFFFFF"/>
      <w:spacing w:after="300" w:line="240" w:lineRule="atLeast"/>
      <w:jc w:val="center"/>
    </w:pPr>
    <w:rPr>
      <w:rFonts w:ascii="Times New Roman" w:eastAsia="Times New Roman" w:hAnsi="Times New Roman" w:cs="Times New Roman"/>
      <w:b/>
      <w:bCs/>
      <w:color w:val="auto"/>
      <w:sz w:val="33"/>
      <w:szCs w:val="33"/>
      <w:lang w:val="en-US" w:eastAsia="en-US"/>
    </w:rPr>
  </w:style>
  <w:style w:type="paragraph" w:customStyle="1" w:styleId="Bodytext150">
    <w:name w:val="Body text (15)"/>
    <w:basedOn w:val="Normal"/>
    <w:link w:val="Bodytext15"/>
    <w:rsid w:val="003D723B"/>
    <w:pPr>
      <w:shd w:val="clear" w:color="auto" w:fill="FFFFFF"/>
      <w:spacing w:before="300" w:line="396" w:lineRule="exact"/>
      <w:jc w:val="both"/>
    </w:pPr>
    <w:rPr>
      <w:rFonts w:ascii="Times New Roman" w:eastAsia="Times New Roman" w:hAnsi="Times New Roman" w:cs="Times New Roman"/>
      <w:b/>
      <w:bCs/>
      <w:i/>
      <w:iCs/>
      <w:color w:val="auto"/>
      <w:spacing w:val="-2"/>
      <w:sz w:val="33"/>
      <w:szCs w:val="33"/>
      <w:lang w:val="en-US" w:eastAsia="en-US"/>
    </w:rPr>
  </w:style>
  <w:style w:type="paragraph" w:styleId="TOC6">
    <w:name w:val="toc 6"/>
    <w:basedOn w:val="Normal"/>
    <w:next w:val="Normal"/>
    <w:link w:val="TOC6Char"/>
    <w:autoRedefine/>
    <w:rsid w:val="003D723B"/>
    <w:pPr>
      <w:shd w:val="clear" w:color="auto" w:fill="FFFFFF"/>
      <w:spacing w:before="420" w:line="238" w:lineRule="exact"/>
      <w:jc w:val="both"/>
    </w:pPr>
    <w:rPr>
      <w:rFonts w:ascii="Times New Roman" w:eastAsia="Times New Roman" w:hAnsi="Times New Roman" w:cs="Times New Roman"/>
      <w:b/>
      <w:bCs/>
      <w:color w:val="auto"/>
      <w:sz w:val="19"/>
      <w:szCs w:val="19"/>
      <w:lang w:val="en-US" w:eastAsia="en-US"/>
    </w:rPr>
  </w:style>
  <w:style w:type="paragraph" w:customStyle="1" w:styleId="Tableofcontents50">
    <w:name w:val="Table of contents (5)"/>
    <w:basedOn w:val="Normal"/>
    <w:link w:val="Tableofcontents5"/>
    <w:rsid w:val="003D723B"/>
    <w:pPr>
      <w:shd w:val="clear" w:color="auto" w:fill="FFFFFF"/>
      <w:spacing w:line="238" w:lineRule="exact"/>
      <w:jc w:val="both"/>
    </w:pPr>
    <w:rPr>
      <w:rFonts w:ascii="Times New Roman" w:eastAsia="Times New Roman" w:hAnsi="Times New Roman" w:cs="Times New Roman"/>
      <w:color w:val="auto"/>
      <w:spacing w:val="-2"/>
      <w:sz w:val="20"/>
      <w:szCs w:val="20"/>
      <w:lang w:val="en-US" w:eastAsia="en-US"/>
    </w:rPr>
  </w:style>
  <w:style w:type="paragraph" w:customStyle="1" w:styleId="Tableofcontents60">
    <w:name w:val="Table of contents (6)"/>
    <w:basedOn w:val="Normal"/>
    <w:link w:val="Tableofcontents6"/>
    <w:rsid w:val="003D723B"/>
    <w:pPr>
      <w:shd w:val="clear" w:color="auto" w:fill="FFFFFF"/>
      <w:spacing w:line="238" w:lineRule="exact"/>
      <w:jc w:val="both"/>
    </w:pPr>
    <w:rPr>
      <w:rFonts w:ascii="Times New Roman" w:eastAsia="Times New Roman" w:hAnsi="Times New Roman" w:cs="Times New Roman"/>
      <w:b/>
      <w:bCs/>
      <w:color w:val="auto"/>
      <w:spacing w:val="-2"/>
      <w:sz w:val="20"/>
      <w:szCs w:val="20"/>
      <w:lang w:val="en-US" w:eastAsia="en-US"/>
    </w:rPr>
  </w:style>
  <w:style w:type="paragraph" w:customStyle="1" w:styleId="Tableofcontents70">
    <w:name w:val="Table of contents (7)"/>
    <w:basedOn w:val="Normal"/>
    <w:link w:val="Tableofcontents7"/>
    <w:rsid w:val="003D723B"/>
    <w:pPr>
      <w:shd w:val="clear" w:color="auto" w:fill="FFFFFF"/>
      <w:spacing w:line="238" w:lineRule="exact"/>
      <w:jc w:val="both"/>
    </w:pPr>
    <w:rPr>
      <w:rFonts w:ascii="Times New Roman" w:eastAsia="Times New Roman" w:hAnsi="Times New Roman" w:cs="Times New Roman"/>
      <w:i/>
      <w:iCs/>
      <w:color w:val="auto"/>
      <w:spacing w:val="-2"/>
      <w:sz w:val="19"/>
      <w:szCs w:val="19"/>
      <w:lang w:val="en-US" w:eastAsia="en-US"/>
    </w:rPr>
  </w:style>
  <w:style w:type="paragraph" w:customStyle="1" w:styleId="Bodytext160">
    <w:name w:val="Body text (16)"/>
    <w:basedOn w:val="Normal"/>
    <w:link w:val="Bodytext16"/>
    <w:rsid w:val="003D723B"/>
    <w:pPr>
      <w:shd w:val="clear" w:color="auto" w:fill="FFFFFF"/>
      <w:spacing w:before="420" w:after="420" w:line="240" w:lineRule="atLeast"/>
      <w:jc w:val="center"/>
    </w:pPr>
    <w:rPr>
      <w:rFonts w:ascii="Times New Roman" w:eastAsia="Times New Roman" w:hAnsi="Times New Roman" w:cs="Times New Roman"/>
      <w:b/>
      <w:bCs/>
      <w:color w:val="auto"/>
      <w:spacing w:val="-6"/>
      <w:sz w:val="25"/>
      <w:szCs w:val="25"/>
      <w:lang w:val="en-US" w:eastAsia="en-US"/>
    </w:rPr>
  </w:style>
  <w:style w:type="paragraph" w:customStyle="1" w:styleId="Heading420">
    <w:name w:val="Heading #4 (2)"/>
    <w:basedOn w:val="Normal"/>
    <w:link w:val="Heading42"/>
    <w:rsid w:val="003D723B"/>
    <w:pPr>
      <w:shd w:val="clear" w:color="auto" w:fill="FFFFFF"/>
      <w:spacing w:line="346" w:lineRule="exact"/>
      <w:jc w:val="both"/>
      <w:outlineLvl w:val="3"/>
    </w:pPr>
    <w:rPr>
      <w:rFonts w:ascii="Times New Roman" w:eastAsia="Times New Roman" w:hAnsi="Times New Roman" w:cs="Times New Roman"/>
      <w:color w:val="auto"/>
      <w:sz w:val="23"/>
      <w:szCs w:val="23"/>
      <w:lang w:val="en-US" w:eastAsia="en-US"/>
    </w:rPr>
  </w:style>
  <w:style w:type="paragraph" w:customStyle="1" w:styleId="Bodytext170">
    <w:name w:val="Body text (17)"/>
    <w:basedOn w:val="Normal"/>
    <w:link w:val="Bodytext17"/>
    <w:rsid w:val="003D723B"/>
    <w:pPr>
      <w:shd w:val="clear" w:color="auto" w:fill="FFFFFF"/>
      <w:spacing w:before="360" w:line="355" w:lineRule="exact"/>
    </w:pPr>
    <w:rPr>
      <w:rFonts w:ascii="Times New Roman" w:eastAsia="Times New Roman" w:hAnsi="Times New Roman" w:cs="Times New Roman"/>
      <w:b/>
      <w:bCs/>
      <w:color w:val="auto"/>
      <w:spacing w:val="2"/>
      <w:sz w:val="20"/>
      <w:szCs w:val="20"/>
      <w:lang w:val="en-US" w:eastAsia="en-US"/>
    </w:rPr>
  </w:style>
  <w:style w:type="paragraph" w:customStyle="1" w:styleId="Bodytext180">
    <w:name w:val="Body text (18)"/>
    <w:basedOn w:val="Normal"/>
    <w:link w:val="Bodytext18"/>
    <w:rsid w:val="003D723B"/>
    <w:pPr>
      <w:shd w:val="clear" w:color="auto" w:fill="FFFFFF"/>
      <w:spacing w:line="355" w:lineRule="exact"/>
    </w:pPr>
    <w:rPr>
      <w:rFonts w:ascii="Times New Roman" w:eastAsia="Times New Roman" w:hAnsi="Times New Roman" w:cs="Times New Roman"/>
      <w:b/>
      <w:bCs/>
      <w:color w:val="auto"/>
      <w:spacing w:val="-2"/>
      <w:sz w:val="15"/>
      <w:szCs w:val="15"/>
      <w:lang w:val="en-US" w:eastAsia="en-US"/>
    </w:rPr>
  </w:style>
  <w:style w:type="paragraph" w:customStyle="1" w:styleId="Footnote20">
    <w:name w:val="Footnote (2)"/>
    <w:basedOn w:val="Normal"/>
    <w:link w:val="Footnote2"/>
    <w:rsid w:val="003D723B"/>
    <w:pPr>
      <w:shd w:val="clear" w:color="auto" w:fill="FFFFFF"/>
      <w:spacing w:line="193" w:lineRule="exact"/>
      <w:jc w:val="both"/>
    </w:pPr>
    <w:rPr>
      <w:rFonts w:ascii="Times New Roman" w:eastAsia="Times New Roman" w:hAnsi="Times New Roman" w:cs="Times New Roman"/>
      <w:b/>
      <w:bCs/>
      <w:color w:val="auto"/>
      <w:spacing w:val="-2"/>
      <w:sz w:val="15"/>
      <w:szCs w:val="15"/>
      <w:lang w:val="en-US" w:eastAsia="en-US"/>
    </w:rPr>
  </w:style>
  <w:style w:type="paragraph" w:customStyle="1" w:styleId="Bodytext190">
    <w:name w:val="Body text (19)"/>
    <w:basedOn w:val="Normal"/>
    <w:link w:val="Bodytext19"/>
    <w:rsid w:val="003D723B"/>
    <w:pPr>
      <w:shd w:val="clear" w:color="auto" w:fill="FFFFFF"/>
      <w:spacing w:line="660" w:lineRule="exact"/>
      <w:ind w:firstLine="640"/>
    </w:pPr>
    <w:rPr>
      <w:rFonts w:ascii="CordiaUPC" w:eastAsia="Times New Roman" w:hAnsi="CordiaUPC" w:cs="CordiaUPC"/>
      <w:b/>
      <w:bCs/>
      <w:noProof/>
      <w:color w:val="auto"/>
      <w:sz w:val="37"/>
      <w:szCs w:val="37"/>
      <w:lang w:val="en-US" w:eastAsia="en-US"/>
    </w:rPr>
  </w:style>
  <w:style w:type="paragraph" w:customStyle="1" w:styleId="Bodytext201">
    <w:name w:val="Body text (20)"/>
    <w:basedOn w:val="Normal"/>
    <w:link w:val="Bodytext200"/>
    <w:rsid w:val="003D723B"/>
    <w:pPr>
      <w:shd w:val="clear" w:color="auto" w:fill="FFFFFF"/>
      <w:spacing w:line="660" w:lineRule="exact"/>
      <w:ind w:firstLine="640"/>
    </w:pPr>
    <w:rPr>
      <w:rFonts w:ascii="CordiaUPC" w:eastAsia="Times New Roman" w:hAnsi="CordiaUPC" w:cs="CordiaUPC"/>
      <w:b/>
      <w:bCs/>
      <w:noProof/>
      <w:color w:val="auto"/>
      <w:sz w:val="37"/>
      <w:szCs w:val="37"/>
      <w:lang w:val="en-US" w:eastAsia="en-US"/>
    </w:rPr>
  </w:style>
  <w:style w:type="paragraph" w:customStyle="1" w:styleId="Heading330">
    <w:name w:val="Heading #3 (3)"/>
    <w:basedOn w:val="Normal"/>
    <w:link w:val="Heading33"/>
    <w:rsid w:val="003D723B"/>
    <w:pPr>
      <w:shd w:val="clear" w:color="auto" w:fill="FFFFFF"/>
      <w:spacing w:after="300" w:line="240" w:lineRule="atLeast"/>
      <w:jc w:val="center"/>
      <w:outlineLvl w:val="2"/>
    </w:pPr>
    <w:rPr>
      <w:rFonts w:ascii="Times New Roman" w:eastAsia="Times New Roman" w:hAnsi="Times New Roman" w:cs="Times New Roman"/>
      <w:b/>
      <w:bCs/>
      <w:color w:val="auto"/>
      <w:spacing w:val="-4"/>
      <w:sz w:val="27"/>
      <w:szCs w:val="27"/>
      <w:lang w:val="en-US" w:eastAsia="en-US"/>
    </w:rPr>
  </w:style>
  <w:style w:type="paragraph" w:customStyle="1" w:styleId="Footnote30">
    <w:name w:val="Footnote (3)"/>
    <w:basedOn w:val="Normal"/>
    <w:link w:val="Footnote3"/>
    <w:rsid w:val="003D723B"/>
    <w:pPr>
      <w:shd w:val="clear" w:color="auto" w:fill="FFFFFF"/>
      <w:spacing w:after="120" w:line="240" w:lineRule="atLeast"/>
    </w:pPr>
    <w:rPr>
      <w:rFonts w:ascii="Times New Roman" w:eastAsia="Times New Roman" w:hAnsi="Times New Roman" w:cs="Times New Roman"/>
      <w:color w:val="auto"/>
      <w:sz w:val="23"/>
      <w:szCs w:val="23"/>
      <w:lang w:val="en-US" w:eastAsia="en-US"/>
    </w:rPr>
  </w:style>
  <w:style w:type="paragraph" w:customStyle="1" w:styleId="Footnote40">
    <w:name w:val="Footnote (4)"/>
    <w:basedOn w:val="Normal"/>
    <w:link w:val="Footnote4"/>
    <w:rsid w:val="003D723B"/>
    <w:pPr>
      <w:shd w:val="clear" w:color="auto" w:fill="FFFFFF"/>
      <w:spacing w:before="120" w:line="240" w:lineRule="atLeast"/>
    </w:pPr>
    <w:rPr>
      <w:rFonts w:ascii="Times New Roman" w:eastAsia="Times New Roman" w:hAnsi="Times New Roman" w:cs="Times New Roman"/>
      <w:i/>
      <w:iCs/>
      <w:color w:val="auto"/>
      <w:spacing w:val="-4"/>
      <w:sz w:val="23"/>
      <w:szCs w:val="23"/>
      <w:lang w:val="en-US" w:eastAsia="en-US"/>
    </w:rPr>
  </w:style>
  <w:style w:type="paragraph" w:customStyle="1" w:styleId="Bodytext210">
    <w:name w:val="Body text (21)"/>
    <w:basedOn w:val="Normal"/>
    <w:link w:val="Bodytext21"/>
    <w:rsid w:val="003D723B"/>
    <w:pPr>
      <w:shd w:val="clear" w:color="auto" w:fill="FFFFFF"/>
      <w:spacing w:before="60" w:line="238" w:lineRule="exact"/>
      <w:jc w:val="both"/>
    </w:pPr>
    <w:rPr>
      <w:rFonts w:ascii="Times New Roman" w:eastAsia="Times New Roman" w:hAnsi="Times New Roman" w:cs="Times New Roman"/>
      <w:color w:val="auto"/>
      <w:sz w:val="20"/>
      <w:szCs w:val="20"/>
      <w:lang w:val="en-US" w:eastAsia="en-US"/>
    </w:rPr>
  </w:style>
  <w:style w:type="paragraph" w:customStyle="1" w:styleId="Heading41">
    <w:name w:val="Heading #41"/>
    <w:basedOn w:val="Normal"/>
    <w:link w:val="Heading40"/>
    <w:rsid w:val="003D723B"/>
    <w:pPr>
      <w:shd w:val="clear" w:color="auto" w:fill="FFFFFF"/>
      <w:spacing w:line="327" w:lineRule="exact"/>
      <w:jc w:val="both"/>
      <w:outlineLvl w:val="3"/>
    </w:pPr>
    <w:rPr>
      <w:rFonts w:ascii="Times New Roman" w:eastAsia="Times New Roman" w:hAnsi="Times New Roman" w:cs="Times New Roman"/>
      <w:i/>
      <w:iCs/>
      <w:color w:val="auto"/>
      <w:spacing w:val="-4"/>
      <w:sz w:val="23"/>
      <w:szCs w:val="23"/>
      <w:lang w:val="en-US" w:eastAsia="en-US"/>
    </w:rPr>
  </w:style>
  <w:style w:type="paragraph" w:customStyle="1" w:styleId="Tablecaption40">
    <w:name w:val="Table caption (4)"/>
    <w:basedOn w:val="Normal"/>
    <w:link w:val="Tablecaption4"/>
    <w:rsid w:val="003D723B"/>
    <w:pPr>
      <w:shd w:val="clear" w:color="auto" w:fill="FFFFFF"/>
      <w:spacing w:line="240" w:lineRule="atLeast"/>
    </w:pPr>
    <w:rPr>
      <w:rFonts w:ascii="Times New Roman" w:eastAsia="Times New Roman" w:hAnsi="Times New Roman" w:cs="Times New Roman"/>
      <w:b/>
      <w:bCs/>
      <w:color w:val="auto"/>
      <w:sz w:val="23"/>
      <w:szCs w:val="23"/>
      <w:lang w:val="en-US" w:eastAsia="en-US"/>
    </w:rPr>
  </w:style>
  <w:style w:type="paragraph" w:customStyle="1" w:styleId="Headerorfooter50">
    <w:name w:val="Header or footer (5)"/>
    <w:basedOn w:val="Normal"/>
    <w:link w:val="Headerorfooter5"/>
    <w:rsid w:val="003D723B"/>
    <w:pPr>
      <w:shd w:val="clear" w:color="auto" w:fill="FFFFFF"/>
      <w:spacing w:line="240" w:lineRule="atLeast"/>
    </w:pPr>
    <w:rPr>
      <w:rFonts w:ascii="Consolas" w:eastAsia="Times New Roman" w:hAnsi="Consolas" w:cs="Consolas"/>
      <w:i/>
      <w:iCs/>
      <w:color w:val="auto"/>
      <w:sz w:val="9"/>
      <w:szCs w:val="9"/>
      <w:lang w:val="en-US" w:eastAsia="en-US"/>
    </w:rPr>
  </w:style>
  <w:style w:type="paragraph" w:customStyle="1" w:styleId="Bodytext220">
    <w:name w:val="Body text (22)"/>
    <w:basedOn w:val="Normal"/>
    <w:link w:val="Bodytext22"/>
    <w:rsid w:val="003D723B"/>
    <w:pPr>
      <w:shd w:val="clear" w:color="auto" w:fill="FFFFFF"/>
      <w:spacing w:line="377" w:lineRule="exact"/>
      <w:jc w:val="center"/>
    </w:pPr>
    <w:rPr>
      <w:rFonts w:ascii="Times New Roman" w:eastAsia="Times New Roman" w:hAnsi="Times New Roman" w:cs="Times New Roman"/>
      <w:i/>
      <w:iCs/>
      <w:color w:val="auto"/>
      <w:spacing w:val="-6"/>
      <w:sz w:val="25"/>
      <w:szCs w:val="25"/>
      <w:lang w:val="en-US" w:eastAsia="en-US"/>
    </w:rPr>
  </w:style>
  <w:style w:type="paragraph" w:customStyle="1" w:styleId="Footnote50">
    <w:name w:val="Footnote (5)"/>
    <w:basedOn w:val="Normal"/>
    <w:link w:val="Footnote5"/>
    <w:rsid w:val="003D723B"/>
    <w:pPr>
      <w:shd w:val="clear" w:color="auto" w:fill="FFFFFF"/>
      <w:spacing w:line="240" w:lineRule="atLeast"/>
    </w:pPr>
    <w:rPr>
      <w:rFonts w:ascii="Times New Roman" w:eastAsia="Times New Roman" w:hAnsi="Times New Roman" w:cs="Times New Roman"/>
      <w:i/>
      <w:iCs/>
      <w:color w:val="auto"/>
      <w:spacing w:val="-4"/>
      <w:sz w:val="17"/>
      <w:szCs w:val="17"/>
      <w:lang w:val="en-US" w:eastAsia="en-US"/>
    </w:rPr>
  </w:style>
  <w:style w:type="paragraph" w:customStyle="1" w:styleId="Footnote60">
    <w:name w:val="Footnote (6)"/>
    <w:basedOn w:val="Normal"/>
    <w:link w:val="Footnote6"/>
    <w:rsid w:val="003D723B"/>
    <w:pPr>
      <w:shd w:val="clear" w:color="auto" w:fill="FFFFFF"/>
      <w:spacing w:line="240" w:lineRule="atLeast"/>
    </w:pPr>
    <w:rPr>
      <w:rFonts w:ascii="CordiaUPC" w:eastAsia="Times New Roman" w:hAnsi="CordiaUPC" w:cs="CordiaUPC"/>
      <w:noProof/>
      <w:color w:val="auto"/>
      <w:sz w:val="13"/>
      <w:szCs w:val="13"/>
      <w:lang w:val="en-US" w:eastAsia="en-US"/>
    </w:rPr>
  </w:style>
  <w:style w:type="paragraph" w:customStyle="1" w:styleId="Headerorfooter60">
    <w:name w:val="Header or footer (6)"/>
    <w:basedOn w:val="Normal"/>
    <w:link w:val="Headerorfooter6"/>
    <w:rsid w:val="003D723B"/>
    <w:pPr>
      <w:shd w:val="clear" w:color="auto" w:fill="FFFFFF"/>
      <w:spacing w:line="240" w:lineRule="atLeast"/>
    </w:pPr>
    <w:rPr>
      <w:rFonts w:ascii="Segoe UI" w:eastAsia="Times New Roman" w:hAnsi="Segoe UI" w:cs="Segoe UI"/>
      <w:noProof/>
      <w:color w:val="auto"/>
      <w:w w:val="150"/>
      <w:sz w:val="8"/>
      <w:szCs w:val="8"/>
      <w:lang w:val="en-US" w:eastAsia="en-US"/>
    </w:rPr>
  </w:style>
  <w:style w:type="paragraph" w:customStyle="1" w:styleId="Bodytext230">
    <w:name w:val="Body text (23)"/>
    <w:basedOn w:val="Normal"/>
    <w:link w:val="Bodytext23"/>
    <w:rsid w:val="003D723B"/>
    <w:pPr>
      <w:shd w:val="clear" w:color="auto" w:fill="FFFFFF"/>
      <w:spacing w:before="360" w:line="240" w:lineRule="atLeast"/>
      <w:jc w:val="both"/>
    </w:pPr>
    <w:rPr>
      <w:rFonts w:ascii="Times New Roman" w:eastAsia="Times New Roman" w:hAnsi="Times New Roman" w:cs="Times New Roman"/>
      <w:i/>
      <w:iCs/>
      <w:color w:val="auto"/>
      <w:spacing w:val="-4"/>
      <w:sz w:val="17"/>
      <w:szCs w:val="17"/>
      <w:lang w:val="en-US" w:eastAsia="en-US"/>
    </w:rPr>
  </w:style>
  <w:style w:type="paragraph" w:customStyle="1" w:styleId="Bodytext240">
    <w:name w:val="Body text (24)"/>
    <w:basedOn w:val="Normal"/>
    <w:link w:val="Bodytext24"/>
    <w:rsid w:val="003D723B"/>
    <w:pPr>
      <w:shd w:val="clear" w:color="auto" w:fill="FFFFFF"/>
      <w:spacing w:line="240" w:lineRule="atLeast"/>
    </w:pPr>
    <w:rPr>
      <w:rFonts w:ascii="Segoe UI" w:eastAsia="Times New Roman" w:hAnsi="Segoe UI" w:cs="Segoe UI"/>
      <w:i/>
      <w:iCs/>
      <w:noProof/>
      <w:color w:val="auto"/>
      <w:sz w:val="14"/>
      <w:szCs w:val="14"/>
      <w:lang w:val="en-US" w:eastAsia="en-US"/>
    </w:rPr>
  </w:style>
  <w:style w:type="paragraph" w:customStyle="1" w:styleId="Bodytext250">
    <w:name w:val="Body text (25)"/>
    <w:basedOn w:val="Normal"/>
    <w:link w:val="Bodytext25"/>
    <w:rsid w:val="003D723B"/>
    <w:pPr>
      <w:shd w:val="clear" w:color="auto" w:fill="FFFFFF"/>
      <w:spacing w:line="384" w:lineRule="exact"/>
      <w:jc w:val="center"/>
    </w:pPr>
    <w:rPr>
      <w:rFonts w:ascii="Times New Roman" w:eastAsia="Times New Roman" w:hAnsi="Times New Roman" w:cs="Times New Roman"/>
      <w:i/>
      <w:iCs/>
      <w:color w:val="auto"/>
      <w:spacing w:val="-2"/>
      <w:sz w:val="17"/>
      <w:szCs w:val="17"/>
      <w:lang w:val="en-US" w:eastAsia="en-US"/>
    </w:rPr>
  </w:style>
  <w:style w:type="paragraph" w:customStyle="1" w:styleId="Bodytext260">
    <w:name w:val="Body text (26)"/>
    <w:basedOn w:val="Normal"/>
    <w:link w:val="Bodytext26"/>
    <w:rsid w:val="003D723B"/>
    <w:pPr>
      <w:shd w:val="clear" w:color="auto" w:fill="FFFFFF"/>
      <w:spacing w:before="120" w:line="339" w:lineRule="exact"/>
    </w:pPr>
    <w:rPr>
      <w:rFonts w:ascii="Times New Roman" w:eastAsia="Times New Roman" w:hAnsi="Times New Roman" w:cs="Times New Roman"/>
      <w:i/>
      <w:iCs/>
      <w:color w:val="auto"/>
      <w:spacing w:val="-3"/>
      <w:sz w:val="22"/>
      <w:szCs w:val="22"/>
      <w:lang w:val="en-US" w:eastAsia="en-US"/>
    </w:rPr>
  </w:style>
  <w:style w:type="paragraph" w:customStyle="1" w:styleId="Bodytext280">
    <w:name w:val="Body text (28)"/>
    <w:basedOn w:val="Normal"/>
    <w:link w:val="Bodytext28"/>
    <w:rsid w:val="003D723B"/>
    <w:pPr>
      <w:shd w:val="clear" w:color="auto" w:fill="FFFFFF"/>
      <w:spacing w:line="240" w:lineRule="atLeast"/>
    </w:pPr>
    <w:rPr>
      <w:rFonts w:ascii="Corbel" w:eastAsia="Times New Roman" w:hAnsi="Corbel" w:cs="Corbel"/>
      <w:noProof/>
      <w:color w:val="auto"/>
      <w:sz w:val="27"/>
      <w:szCs w:val="27"/>
      <w:lang w:val="en-US" w:eastAsia="en-US"/>
    </w:rPr>
  </w:style>
  <w:style w:type="paragraph" w:customStyle="1" w:styleId="Bodytext290">
    <w:name w:val="Body text (29)"/>
    <w:basedOn w:val="Normal"/>
    <w:link w:val="Bodytext29"/>
    <w:rsid w:val="003D723B"/>
    <w:pPr>
      <w:shd w:val="clear" w:color="auto" w:fill="FFFFFF"/>
      <w:spacing w:line="240" w:lineRule="atLeast"/>
    </w:pPr>
    <w:rPr>
      <w:rFonts w:ascii="Corbel" w:eastAsia="Times New Roman" w:hAnsi="Corbel" w:cs="Corbel"/>
      <w:noProof/>
      <w:color w:val="auto"/>
      <w:sz w:val="25"/>
      <w:szCs w:val="25"/>
      <w:lang w:val="en-US" w:eastAsia="en-US"/>
    </w:rPr>
  </w:style>
  <w:style w:type="paragraph" w:customStyle="1" w:styleId="Bodytext270">
    <w:name w:val="Body text (27)"/>
    <w:basedOn w:val="Normal"/>
    <w:link w:val="Bodytext27"/>
    <w:rsid w:val="003D723B"/>
    <w:pPr>
      <w:shd w:val="clear" w:color="auto" w:fill="FFFFFF"/>
      <w:spacing w:line="240" w:lineRule="atLeast"/>
    </w:pPr>
    <w:rPr>
      <w:rFonts w:ascii="Times New Roman" w:eastAsia="Times New Roman" w:hAnsi="Times New Roman" w:cs="Times New Roman"/>
      <w:i/>
      <w:iCs/>
      <w:noProof/>
      <w:color w:val="auto"/>
      <w:sz w:val="9"/>
      <w:szCs w:val="9"/>
      <w:lang w:val="en-US" w:eastAsia="en-US"/>
    </w:rPr>
  </w:style>
  <w:style w:type="paragraph" w:customStyle="1" w:styleId="Heading60">
    <w:name w:val="Heading #6"/>
    <w:basedOn w:val="Normal"/>
    <w:link w:val="Heading6"/>
    <w:rsid w:val="003D723B"/>
    <w:pPr>
      <w:shd w:val="clear" w:color="auto" w:fill="FFFFFF"/>
      <w:spacing w:after="240" w:line="282" w:lineRule="exact"/>
      <w:jc w:val="center"/>
      <w:outlineLvl w:val="5"/>
    </w:pPr>
    <w:rPr>
      <w:rFonts w:ascii="Times New Roman" w:eastAsia="Times New Roman" w:hAnsi="Times New Roman" w:cs="Times New Roman"/>
      <w:b/>
      <w:bCs/>
      <w:color w:val="auto"/>
      <w:sz w:val="23"/>
      <w:szCs w:val="23"/>
      <w:lang w:val="en-US" w:eastAsia="en-US"/>
    </w:rPr>
  </w:style>
  <w:style w:type="paragraph" w:customStyle="1" w:styleId="Heading620">
    <w:name w:val="Heading #6 (2)"/>
    <w:basedOn w:val="Normal"/>
    <w:link w:val="Heading62"/>
    <w:rsid w:val="003D723B"/>
    <w:pPr>
      <w:shd w:val="clear" w:color="auto" w:fill="FFFFFF"/>
      <w:spacing w:after="120" w:line="240" w:lineRule="atLeast"/>
      <w:jc w:val="both"/>
      <w:outlineLvl w:val="5"/>
    </w:pPr>
    <w:rPr>
      <w:rFonts w:ascii="Times New Roman" w:eastAsia="Times New Roman" w:hAnsi="Times New Roman" w:cs="Times New Roman"/>
      <w:color w:val="auto"/>
      <w:sz w:val="23"/>
      <w:szCs w:val="23"/>
      <w:lang w:val="en-US" w:eastAsia="en-US"/>
    </w:rPr>
  </w:style>
  <w:style w:type="paragraph" w:customStyle="1" w:styleId="Heading50">
    <w:name w:val="Heading #5"/>
    <w:basedOn w:val="Normal"/>
    <w:link w:val="Heading5"/>
    <w:rsid w:val="003D723B"/>
    <w:pPr>
      <w:shd w:val="clear" w:color="auto" w:fill="FFFFFF"/>
      <w:spacing w:before="60" w:after="60" w:line="240" w:lineRule="atLeast"/>
      <w:jc w:val="both"/>
      <w:outlineLvl w:val="4"/>
    </w:pPr>
    <w:rPr>
      <w:rFonts w:ascii="Times New Roman" w:eastAsia="Times New Roman" w:hAnsi="Times New Roman" w:cs="Times New Roman"/>
      <w:color w:val="auto"/>
      <w:sz w:val="23"/>
      <w:szCs w:val="23"/>
      <w:lang w:val="en-US" w:eastAsia="en-US"/>
    </w:rPr>
  </w:style>
  <w:style w:type="paragraph" w:customStyle="1" w:styleId="Bodytext301">
    <w:name w:val="Body text (30)"/>
    <w:basedOn w:val="Normal"/>
    <w:link w:val="Bodytext300"/>
    <w:rsid w:val="003D723B"/>
    <w:pPr>
      <w:shd w:val="clear" w:color="auto" w:fill="FFFFFF"/>
      <w:spacing w:before="360" w:line="240" w:lineRule="atLeast"/>
      <w:jc w:val="right"/>
    </w:pPr>
    <w:rPr>
      <w:rFonts w:ascii="Times New Roman" w:eastAsia="Times New Roman" w:hAnsi="Times New Roman" w:cs="Times New Roman"/>
      <w:noProof/>
      <w:color w:val="auto"/>
      <w:w w:val="150"/>
      <w:sz w:val="13"/>
      <w:szCs w:val="13"/>
      <w:lang w:val="en-US" w:eastAsia="en-US"/>
    </w:rPr>
  </w:style>
  <w:style w:type="paragraph" w:customStyle="1" w:styleId="Bodytext310">
    <w:name w:val="Body text (31)"/>
    <w:basedOn w:val="Normal"/>
    <w:link w:val="Bodytext31"/>
    <w:rsid w:val="003D723B"/>
    <w:pPr>
      <w:shd w:val="clear" w:color="auto" w:fill="FFFFFF"/>
      <w:spacing w:after="420" w:line="240" w:lineRule="atLeast"/>
      <w:jc w:val="center"/>
    </w:pPr>
    <w:rPr>
      <w:rFonts w:ascii="Times New Roman" w:eastAsia="Times New Roman" w:hAnsi="Times New Roman" w:cs="Times New Roman"/>
      <w:b/>
      <w:bCs/>
      <w:color w:val="auto"/>
      <w:spacing w:val="-3"/>
      <w:sz w:val="27"/>
      <w:szCs w:val="27"/>
      <w:lang w:val="en-US" w:eastAsia="en-US"/>
    </w:rPr>
  </w:style>
  <w:style w:type="paragraph" w:customStyle="1" w:styleId="Headerorfooter70">
    <w:name w:val="Header or footer (7)"/>
    <w:basedOn w:val="Normal"/>
    <w:link w:val="Headerorfooter7"/>
    <w:rsid w:val="003D723B"/>
    <w:pPr>
      <w:shd w:val="clear" w:color="auto" w:fill="FFFFFF"/>
      <w:spacing w:line="240" w:lineRule="atLeast"/>
      <w:jc w:val="right"/>
    </w:pPr>
    <w:rPr>
      <w:rFonts w:ascii="Consolas" w:eastAsia="Times New Roman" w:hAnsi="Consolas" w:cs="Consolas"/>
      <w:color w:val="auto"/>
      <w:spacing w:val="21"/>
      <w:sz w:val="17"/>
      <w:szCs w:val="17"/>
      <w:lang w:val="en-US" w:eastAsia="en-US"/>
    </w:rPr>
  </w:style>
  <w:style w:type="paragraph" w:customStyle="1" w:styleId="Bodytext320">
    <w:name w:val="Body text (32)"/>
    <w:basedOn w:val="Normal"/>
    <w:link w:val="Bodytext32"/>
    <w:rsid w:val="003D723B"/>
    <w:pPr>
      <w:shd w:val="clear" w:color="auto" w:fill="FFFFFF"/>
      <w:spacing w:after="180" w:line="240" w:lineRule="atLeast"/>
    </w:pPr>
    <w:rPr>
      <w:rFonts w:ascii="Candara" w:eastAsia="Times New Roman" w:hAnsi="Candara" w:cs="Candara"/>
      <w:noProof/>
      <w:color w:val="auto"/>
      <w:sz w:val="11"/>
      <w:szCs w:val="11"/>
      <w:lang w:val="en-US" w:eastAsia="en-US"/>
    </w:rPr>
  </w:style>
  <w:style w:type="paragraph" w:customStyle="1" w:styleId="Headerorfooter80">
    <w:name w:val="Header or footer (8)"/>
    <w:basedOn w:val="Normal"/>
    <w:link w:val="Headerorfooter8"/>
    <w:rsid w:val="003D723B"/>
    <w:pPr>
      <w:shd w:val="clear" w:color="auto" w:fill="FFFFFF"/>
      <w:spacing w:line="240" w:lineRule="atLeast"/>
    </w:pPr>
    <w:rPr>
      <w:rFonts w:ascii="CordiaUPC" w:eastAsia="Times New Roman" w:hAnsi="CordiaUPC" w:cs="CordiaUPC"/>
      <w:color w:val="auto"/>
      <w:spacing w:val="22"/>
      <w:sz w:val="26"/>
      <w:szCs w:val="26"/>
      <w:lang w:val="en-US" w:eastAsia="en-US"/>
    </w:rPr>
  </w:style>
  <w:style w:type="paragraph" w:customStyle="1" w:styleId="Bodytext330">
    <w:name w:val="Body text (33)"/>
    <w:basedOn w:val="Normal"/>
    <w:link w:val="Bodytext33"/>
    <w:rsid w:val="003D723B"/>
    <w:pPr>
      <w:shd w:val="clear" w:color="auto" w:fill="FFFFFF"/>
      <w:spacing w:before="420" w:line="660" w:lineRule="exact"/>
      <w:ind w:firstLine="620"/>
    </w:pPr>
    <w:rPr>
      <w:rFonts w:ascii="Corbel" w:eastAsia="Times New Roman" w:hAnsi="Corbel" w:cs="Corbel"/>
      <w:b/>
      <w:bCs/>
      <w:noProof/>
      <w:color w:val="auto"/>
      <w:sz w:val="21"/>
      <w:szCs w:val="21"/>
      <w:lang w:val="en-US" w:eastAsia="en-US"/>
    </w:rPr>
  </w:style>
  <w:style w:type="paragraph" w:customStyle="1" w:styleId="Bodytext341">
    <w:name w:val="Body text (34)1"/>
    <w:basedOn w:val="Normal"/>
    <w:link w:val="Bodytext34"/>
    <w:rsid w:val="003D723B"/>
    <w:pPr>
      <w:shd w:val="clear" w:color="auto" w:fill="FFFFFF"/>
      <w:spacing w:line="240" w:lineRule="atLeast"/>
    </w:pPr>
    <w:rPr>
      <w:rFonts w:ascii="Times New Roman" w:eastAsia="Times New Roman" w:hAnsi="Times New Roman" w:cs="Times New Roman"/>
      <w:color w:val="auto"/>
      <w:spacing w:val="2"/>
      <w:sz w:val="19"/>
      <w:szCs w:val="19"/>
      <w:lang w:val="en-US" w:eastAsia="en-US"/>
    </w:rPr>
  </w:style>
  <w:style w:type="paragraph" w:customStyle="1" w:styleId="Tablecaption50">
    <w:name w:val="Table caption (5)"/>
    <w:basedOn w:val="Normal"/>
    <w:link w:val="Tablecaption5"/>
    <w:rsid w:val="003D723B"/>
    <w:pPr>
      <w:shd w:val="clear" w:color="auto" w:fill="FFFFFF"/>
      <w:spacing w:line="240" w:lineRule="atLeast"/>
    </w:pPr>
    <w:rPr>
      <w:rFonts w:ascii="Times New Roman" w:eastAsia="Times New Roman" w:hAnsi="Times New Roman" w:cs="Times New Roman"/>
      <w:color w:val="auto"/>
      <w:spacing w:val="2"/>
      <w:sz w:val="19"/>
      <w:szCs w:val="19"/>
      <w:lang w:val="en-US" w:eastAsia="en-US"/>
    </w:rPr>
  </w:style>
  <w:style w:type="paragraph" w:customStyle="1" w:styleId="Tablecaption60">
    <w:name w:val="Table caption (6)"/>
    <w:basedOn w:val="Normal"/>
    <w:link w:val="Tablecaption6"/>
    <w:rsid w:val="003D723B"/>
    <w:pPr>
      <w:shd w:val="clear" w:color="auto" w:fill="FFFFFF"/>
      <w:spacing w:before="60" w:line="266" w:lineRule="exact"/>
      <w:jc w:val="both"/>
    </w:pPr>
    <w:rPr>
      <w:rFonts w:ascii="Times New Roman" w:eastAsia="Times New Roman" w:hAnsi="Times New Roman" w:cs="Times New Roman"/>
      <w:i/>
      <w:iCs/>
      <w:color w:val="auto"/>
      <w:spacing w:val="-4"/>
      <w:sz w:val="23"/>
      <w:szCs w:val="23"/>
      <w:lang w:val="en-US" w:eastAsia="en-US"/>
    </w:rPr>
  </w:style>
  <w:style w:type="paragraph" w:customStyle="1" w:styleId="Bodytext350">
    <w:name w:val="Body text (35)"/>
    <w:basedOn w:val="Normal"/>
    <w:link w:val="Bodytext35"/>
    <w:rsid w:val="003D723B"/>
    <w:pPr>
      <w:shd w:val="clear" w:color="auto" w:fill="FFFFFF"/>
      <w:spacing w:line="238" w:lineRule="exact"/>
    </w:pPr>
    <w:rPr>
      <w:rFonts w:ascii="Times New Roman" w:eastAsia="Times New Roman" w:hAnsi="Times New Roman" w:cs="Times New Roman"/>
      <w:color w:val="auto"/>
      <w:spacing w:val="1"/>
      <w:sz w:val="16"/>
      <w:szCs w:val="16"/>
      <w:lang w:val="en-US" w:eastAsia="en-US"/>
    </w:rPr>
  </w:style>
  <w:style w:type="paragraph" w:customStyle="1" w:styleId="Footnote70">
    <w:name w:val="Footnote (7)"/>
    <w:basedOn w:val="Normal"/>
    <w:link w:val="Footnote7"/>
    <w:rsid w:val="003D723B"/>
    <w:pPr>
      <w:shd w:val="clear" w:color="auto" w:fill="FFFFFF"/>
      <w:spacing w:line="240" w:lineRule="atLeast"/>
      <w:jc w:val="both"/>
    </w:pPr>
    <w:rPr>
      <w:rFonts w:ascii="Times New Roman" w:eastAsia="Times New Roman" w:hAnsi="Times New Roman" w:cs="Times New Roman"/>
      <w:color w:val="auto"/>
      <w:sz w:val="16"/>
      <w:szCs w:val="16"/>
      <w:lang w:val="en-US" w:eastAsia="en-US"/>
    </w:rPr>
  </w:style>
  <w:style w:type="paragraph" w:customStyle="1" w:styleId="Headerorfooter90">
    <w:name w:val="Header or footer (9)"/>
    <w:basedOn w:val="Normal"/>
    <w:link w:val="Headerorfooter9"/>
    <w:rsid w:val="003D723B"/>
    <w:pPr>
      <w:shd w:val="clear" w:color="auto" w:fill="FFFFFF"/>
      <w:spacing w:line="240" w:lineRule="atLeast"/>
    </w:pPr>
    <w:rPr>
      <w:rFonts w:ascii="Times New Roman" w:eastAsia="Times New Roman" w:hAnsi="Times New Roman" w:cs="Times New Roman"/>
      <w:i/>
      <w:iCs/>
      <w:color w:val="auto"/>
      <w:sz w:val="22"/>
      <w:szCs w:val="22"/>
      <w:lang w:val="en-US" w:eastAsia="en-US"/>
    </w:rPr>
  </w:style>
  <w:style w:type="paragraph" w:customStyle="1" w:styleId="Bodytext360">
    <w:name w:val="Body text (36)"/>
    <w:basedOn w:val="Normal"/>
    <w:link w:val="Bodytext36"/>
    <w:rsid w:val="003D723B"/>
    <w:pPr>
      <w:shd w:val="clear" w:color="auto" w:fill="FFFFFF"/>
      <w:spacing w:line="240" w:lineRule="atLeast"/>
      <w:jc w:val="both"/>
    </w:pPr>
    <w:rPr>
      <w:rFonts w:ascii="Times New Roman" w:eastAsia="Times New Roman" w:hAnsi="Times New Roman" w:cs="Times New Roman"/>
      <w:color w:val="auto"/>
      <w:spacing w:val="2"/>
      <w:sz w:val="16"/>
      <w:szCs w:val="16"/>
      <w:lang w:val="en-US" w:eastAsia="en-US"/>
    </w:rPr>
  </w:style>
  <w:style w:type="paragraph" w:customStyle="1" w:styleId="Bodytext370">
    <w:name w:val="Body text (37)"/>
    <w:basedOn w:val="Normal"/>
    <w:link w:val="Bodytext37"/>
    <w:rsid w:val="003D723B"/>
    <w:pPr>
      <w:shd w:val="clear" w:color="auto" w:fill="FFFFFF"/>
      <w:spacing w:after="360" w:line="240" w:lineRule="atLeast"/>
    </w:pPr>
    <w:rPr>
      <w:rFonts w:ascii="Times New Roman" w:eastAsia="Times New Roman" w:hAnsi="Times New Roman" w:cs="Times New Roman"/>
      <w:color w:val="auto"/>
      <w:spacing w:val="-2"/>
      <w:sz w:val="25"/>
      <w:szCs w:val="25"/>
      <w:lang w:val="en-US" w:eastAsia="en-US"/>
    </w:rPr>
  </w:style>
  <w:style w:type="paragraph" w:customStyle="1" w:styleId="DefaultParagraphFontParaCharCharCharCharChar">
    <w:name w:val="Default Paragraph Font Para Char Char Char Char Char"/>
    <w:autoRedefine/>
    <w:rsid w:val="003D723B"/>
    <w:pPr>
      <w:tabs>
        <w:tab w:val="left" w:pos="1152"/>
      </w:tabs>
      <w:spacing w:before="120" w:after="120" w:line="312" w:lineRule="auto"/>
    </w:pPr>
    <w:rPr>
      <w:rFonts w:ascii="Arial" w:hAnsi="Arial" w:cs="Arial"/>
      <w:sz w:val="26"/>
      <w:szCs w:val="26"/>
    </w:rPr>
  </w:style>
  <w:style w:type="table" w:styleId="TableGrid">
    <w:name w:val="Table Grid"/>
    <w:basedOn w:val="TableNormal"/>
    <w:rsid w:val="003D723B"/>
    <w:pPr>
      <w:widowControl w:val="0"/>
    </w:pPr>
    <w:rPr>
      <w:rFonts w:ascii="Courier New" w:eastAsia="Courier New" w:hAnsi="Courier New" w:cs="Courier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3D723B"/>
    <w:rPr>
      <w:sz w:val="20"/>
      <w:szCs w:val="20"/>
    </w:rPr>
  </w:style>
  <w:style w:type="character" w:customStyle="1" w:styleId="FootnoteTextChar">
    <w:name w:val="Footnote Text Char"/>
    <w:basedOn w:val="DefaultParagraphFont"/>
    <w:link w:val="FootnoteText"/>
    <w:rsid w:val="003D723B"/>
    <w:rPr>
      <w:rFonts w:ascii="Courier New" w:eastAsia="Courier New" w:hAnsi="Courier New" w:cs="Courier New"/>
      <w:color w:val="000000"/>
      <w:lang w:val="vi-VN" w:eastAsia="vi-VN"/>
    </w:rPr>
  </w:style>
  <w:style w:type="character" w:styleId="FootnoteReference">
    <w:name w:val="footnote reference"/>
    <w:basedOn w:val="DefaultParagraphFont"/>
    <w:rsid w:val="003D723B"/>
    <w:rPr>
      <w:vertAlign w:val="superscript"/>
    </w:rPr>
  </w:style>
  <w:style w:type="paragraph" w:styleId="EndnoteText">
    <w:name w:val="endnote text"/>
    <w:basedOn w:val="Normal"/>
    <w:link w:val="EndnoteTextChar"/>
    <w:rsid w:val="003D723B"/>
    <w:rPr>
      <w:sz w:val="20"/>
      <w:szCs w:val="20"/>
    </w:rPr>
  </w:style>
  <w:style w:type="character" w:customStyle="1" w:styleId="EndnoteTextChar">
    <w:name w:val="Endnote Text Char"/>
    <w:basedOn w:val="DefaultParagraphFont"/>
    <w:link w:val="EndnoteText"/>
    <w:rsid w:val="003D723B"/>
    <w:rPr>
      <w:rFonts w:ascii="Courier New" w:eastAsia="Courier New" w:hAnsi="Courier New" w:cs="Courier New"/>
      <w:color w:val="000000"/>
      <w:lang w:val="vi-VN" w:eastAsia="vi-VN"/>
    </w:rPr>
  </w:style>
  <w:style w:type="character" w:styleId="EndnoteReference">
    <w:name w:val="endnote reference"/>
    <w:basedOn w:val="DefaultParagraphFont"/>
    <w:rsid w:val="003D723B"/>
    <w:rPr>
      <w:vertAlign w:val="superscript"/>
    </w:rPr>
  </w:style>
  <w:style w:type="paragraph" w:styleId="ListParagraph">
    <w:name w:val="List Paragraph"/>
    <w:basedOn w:val="Normal"/>
    <w:uiPriority w:val="34"/>
    <w:qFormat/>
    <w:rsid w:val="00186826"/>
    <w:pPr>
      <w:ind w:left="720"/>
      <w:contextualSpacing/>
    </w:pPr>
  </w:style>
  <w:style w:type="paragraph" w:styleId="BodyTextIndent">
    <w:name w:val="Body Text Indent"/>
    <w:aliases w:val="Body Text Indent Char Char,Body Text Indent Char Char Char Char Char Char,Body Text Indent Char Char Char"/>
    <w:basedOn w:val="Normal"/>
    <w:link w:val="BodyTextIndentChar"/>
    <w:rsid w:val="00AC63EB"/>
    <w:pPr>
      <w:widowControl/>
      <w:spacing w:before="60" w:after="60"/>
      <w:ind w:left="720" w:hanging="720"/>
      <w:jc w:val="both"/>
    </w:pPr>
    <w:rPr>
      <w:rFonts w:ascii=".VnTime" w:eastAsia="Times New Roman" w:hAnsi=".VnTime" w:cs="Times New Roman"/>
      <w:color w:val="auto"/>
      <w:sz w:val="28"/>
      <w:szCs w:val="20"/>
      <w:lang w:val="en-US" w:eastAsia="en-US"/>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AC63EB"/>
    <w:rPr>
      <w:rFonts w:ascii=".VnTime" w:hAnsi=".VnTime"/>
      <w:sz w:val="28"/>
    </w:rPr>
  </w:style>
  <w:style w:type="character" w:customStyle="1" w:styleId="Heading4Char">
    <w:name w:val="Heading 4 Char"/>
    <w:basedOn w:val="DefaultParagraphFont"/>
    <w:link w:val="Heading4"/>
    <w:rsid w:val="00D3638D"/>
    <w:rPr>
      <w:b/>
      <w:bCs/>
      <w:sz w:val="28"/>
      <w:szCs w:val="28"/>
    </w:rPr>
  </w:style>
  <w:style w:type="character" w:customStyle="1" w:styleId="Heading2Char">
    <w:name w:val="Heading 2 Char"/>
    <w:basedOn w:val="DefaultParagraphFont"/>
    <w:link w:val="Heading2"/>
    <w:semiHidden/>
    <w:rsid w:val="0098140B"/>
    <w:rPr>
      <w:rFonts w:asciiTheme="majorHAnsi" w:eastAsiaTheme="majorEastAsia" w:hAnsiTheme="majorHAnsi" w:cstheme="majorBidi"/>
      <w:b/>
      <w:bCs/>
      <w:color w:val="4F81BD" w:themeColor="accent1"/>
      <w:sz w:val="26"/>
      <w:szCs w:val="26"/>
      <w:lang w:val="vi-VN" w:eastAsia="vi-VN"/>
    </w:rPr>
  </w:style>
  <w:style w:type="paragraph" w:styleId="Header">
    <w:name w:val="header"/>
    <w:basedOn w:val="Normal"/>
    <w:link w:val="HeaderChar"/>
    <w:rsid w:val="008B2319"/>
    <w:pPr>
      <w:tabs>
        <w:tab w:val="center" w:pos="4680"/>
        <w:tab w:val="right" w:pos="9360"/>
      </w:tabs>
    </w:pPr>
  </w:style>
  <w:style w:type="character" w:customStyle="1" w:styleId="HeaderChar">
    <w:name w:val="Header Char"/>
    <w:basedOn w:val="DefaultParagraphFont"/>
    <w:link w:val="Header"/>
    <w:rsid w:val="008B2319"/>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rsid w:val="008B2319"/>
    <w:pPr>
      <w:tabs>
        <w:tab w:val="center" w:pos="4680"/>
        <w:tab w:val="right" w:pos="9360"/>
      </w:tabs>
    </w:pPr>
  </w:style>
  <w:style w:type="character" w:customStyle="1" w:styleId="FooterChar">
    <w:name w:val="Footer Char"/>
    <w:basedOn w:val="DefaultParagraphFont"/>
    <w:link w:val="Footer"/>
    <w:uiPriority w:val="99"/>
    <w:rsid w:val="008B2319"/>
    <w:rPr>
      <w:rFonts w:ascii="Courier New" w:eastAsia="Courier New" w:hAnsi="Courier New" w:cs="Courier New"/>
      <w:color w:val="000000"/>
      <w:sz w:val="24"/>
      <w:szCs w:val="24"/>
      <w:lang w:val="vi-VN" w:eastAsia="vi-VN"/>
    </w:rPr>
  </w:style>
  <w:style w:type="character" w:customStyle="1" w:styleId="Heading1Char">
    <w:name w:val="Heading 1 Char"/>
    <w:basedOn w:val="DefaultParagraphFont"/>
    <w:link w:val="Heading1"/>
    <w:rsid w:val="001C20AF"/>
    <w:rPr>
      <w:rFonts w:asciiTheme="majorHAnsi" w:eastAsiaTheme="majorEastAsia" w:hAnsiTheme="majorHAnsi" w:cstheme="majorBidi"/>
      <w:b/>
      <w:bCs/>
      <w:color w:val="365F91" w:themeColor="accent1" w:themeShade="BF"/>
      <w:sz w:val="28"/>
      <w:szCs w:val="28"/>
      <w:lang w:val="vi-VN" w:eastAsia="vi-VN"/>
    </w:rPr>
  </w:style>
  <w:style w:type="paragraph" w:styleId="BodyText2a">
    <w:name w:val="Body Text 2"/>
    <w:basedOn w:val="Normal"/>
    <w:link w:val="BodyText2Char"/>
    <w:rsid w:val="001C20AF"/>
    <w:pPr>
      <w:spacing w:after="120" w:line="480" w:lineRule="auto"/>
    </w:pPr>
  </w:style>
  <w:style w:type="character" w:customStyle="1" w:styleId="BodyText2Char">
    <w:name w:val="Body Text 2 Char"/>
    <w:basedOn w:val="DefaultParagraphFont"/>
    <w:link w:val="BodyText2a"/>
    <w:rsid w:val="001C20AF"/>
    <w:rPr>
      <w:rFonts w:ascii="Courier New" w:eastAsia="Courier New" w:hAnsi="Courier New" w:cs="Courier New"/>
      <w:color w:val="000000"/>
      <w:sz w:val="24"/>
      <w:szCs w:val="24"/>
      <w:lang w:val="vi-VN" w:eastAsia="vi-V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BD066-2EDA-4CC9-B236-846897CC6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Pages>6</Pages>
  <Words>1875</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www.THAIVU.com.vn</Company>
  <LinksUpToDate>false</LinksUpToDate>
  <CharactersWithSpaces>12538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Truong Vu</dc:creator>
  <cp:lastModifiedBy>User</cp:lastModifiedBy>
  <cp:revision>481</cp:revision>
  <cp:lastPrinted>2016-08-22T00:51:00Z</cp:lastPrinted>
  <dcterms:created xsi:type="dcterms:W3CDTF">2016-03-01T04:02:00Z</dcterms:created>
  <dcterms:modified xsi:type="dcterms:W3CDTF">2016-08-25T01:57:00Z</dcterms:modified>
</cp:coreProperties>
</file>